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231D3" w14:textId="77777777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0D0700F" w14:textId="77777777" w:rsidR="006C475A" w:rsidRDefault="006C475A" w:rsidP="006C475A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  <w:r w:rsidRPr="00DF7D8E">
        <w:rPr>
          <w:rFonts w:ascii="Verdana" w:eastAsia="Times New Roman" w:hAnsi="Verdana" w:cs="Verdana-Bold"/>
          <w:b/>
          <w:bCs/>
          <w:sz w:val="20"/>
          <w:szCs w:val="20"/>
          <w:u w:val="single"/>
          <w:lang w:eastAsia="it-IT"/>
        </w:rPr>
        <w:t>Oggetto</w:t>
      </w:r>
      <w:r w:rsidRPr="00DF7D8E">
        <w:rPr>
          <w:rFonts w:ascii="Verdana" w:eastAsia="Times New Roman" w:hAnsi="Verdana" w:cs="Verdana-Bold"/>
          <w:b/>
          <w:bCs/>
          <w:sz w:val="20"/>
          <w:szCs w:val="20"/>
          <w:lang w:eastAsia="it-IT"/>
        </w:rPr>
        <w:t xml:space="preserve">: </w:t>
      </w:r>
      <w:r w:rsidRPr="00DF7D8E">
        <w:rPr>
          <w:rFonts w:ascii="Verdana" w:eastAsia="Times New Roman" w:hAnsi="Verdana" w:cs="Times New Roman"/>
          <w:b/>
          <w:bCs/>
          <w:szCs w:val="24"/>
          <w:lang w:eastAsia="it-IT"/>
        </w:rPr>
        <w:t>Manifestazione di interesse per affidamento dei lavori di:</w:t>
      </w:r>
    </w:p>
    <w:p w14:paraId="1767CF49" w14:textId="77777777" w:rsidR="006C475A" w:rsidRPr="00DF7D8E" w:rsidRDefault="006C475A" w:rsidP="006C475A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</w:p>
    <w:p w14:paraId="0487E336" w14:textId="77777777" w:rsidR="006C475A" w:rsidRDefault="006C475A" w:rsidP="006C475A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CODICE 001/2026</w:t>
      </w:r>
    </w:p>
    <w:p w14:paraId="6C24513A" w14:textId="77777777" w:rsidR="006C475A" w:rsidRPr="00784509" w:rsidRDefault="006C475A" w:rsidP="006C475A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 xml:space="preserve">REALIZZAZIONE NUOVO CENTRO DEL RIUSO UBICATO PRESSO LA PIATTAFORMA ECOLOGICA IN VIA BASTONE “PR FESR REGIONE LOMBARDIA 2021-2027 – ASSE 2 – AZIONE 2.6.2. </w:t>
      </w:r>
    </w:p>
    <w:p w14:paraId="484D0A44" w14:textId="77777777" w:rsidR="006C475A" w:rsidRPr="00784509" w:rsidRDefault="006C475A" w:rsidP="006C475A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sz w:val="24"/>
          <w:szCs w:val="20"/>
          <w:lang w:eastAsia="it-IT"/>
        </w:rPr>
      </w:pP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 xml:space="preserve">CUP </w:t>
      </w:r>
      <w:r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H54H24000290002</w:t>
      </w: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 xml:space="preserve"> – </w:t>
      </w: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highlight w:val="yellow"/>
          <w:lang w:eastAsia="it-IT"/>
        </w:rPr>
        <w:t xml:space="preserve">CIG </w:t>
      </w:r>
      <w:r w:rsidRPr="00BA7FFD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highlight w:val="yellow"/>
          <w:lang w:eastAsia="it-IT"/>
        </w:rPr>
        <w:t>______________</w:t>
      </w:r>
    </w:p>
    <w:p w14:paraId="2AD510E8" w14:textId="77777777" w:rsid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83E450B" w14:textId="34A21A51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Il/la sottoscritto/a ___________________________________________________________</w:t>
      </w:r>
    </w:p>
    <w:p w14:paraId="4162A776" w14:textId="62ACDE0B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in qualità di ______________________________dell’impresa ____________________________</w:t>
      </w:r>
      <w:r>
        <w:rPr>
          <w:rFonts w:ascii="Verdana" w:eastAsia="Times New Roman" w:hAnsi="Verdana" w:cs="Verdana"/>
          <w:sz w:val="20"/>
          <w:szCs w:val="20"/>
          <w:lang w:eastAsia="it-IT"/>
        </w:rPr>
        <w:t>______________________</w:t>
      </w: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________________________</w:t>
      </w:r>
    </w:p>
    <w:p w14:paraId="00BF25D9" w14:textId="77777777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con sede legale in __________________________________________________________________</w:t>
      </w:r>
    </w:p>
    <w:p w14:paraId="401BB05A" w14:textId="77777777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partita iva ____________________, cod. fiscale ____________________ e Tel _________________</w:t>
      </w:r>
    </w:p>
    <w:p w14:paraId="01494138" w14:textId="77777777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indirizzo e-mail ______________________ indirizzo PEC ___________________________________</w:t>
      </w:r>
    </w:p>
    <w:p w14:paraId="7257BC16" w14:textId="77777777" w:rsidR="006C475A" w:rsidRPr="006C475A" w:rsidRDefault="006C475A" w:rsidP="006C475A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288CBAC4" w14:textId="77777777" w:rsidR="006C475A" w:rsidRPr="006C475A" w:rsidRDefault="006C475A" w:rsidP="006C475A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 xml:space="preserve">ai sensi degli articoli 46 e 47 del D.P.R. 28 Dicembre 2000 n° 445 e </w:t>
      </w:r>
      <w:proofErr w:type="spellStart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s.m.i.</w:t>
      </w:r>
      <w:proofErr w:type="spellEnd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, consapevole delle sanzioni penali, nel caso di dichiarazioni non veritiere, di formazione o uso di atti falsi richiamate dall’art. 76 del medesimo D.P.R.;</w:t>
      </w:r>
    </w:p>
    <w:p w14:paraId="39E5C35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8087CC6" w14:textId="77777777" w:rsidR="006C475A" w:rsidRPr="006C475A" w:rsidRDefault="006C475A" w:rsidP="006C475A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8A785EF" w14:textId="77777777" w:rsidR="006C475A" w:rsidRPr="006C475A" w:rsidRDefault="006C475A" w:rsidP="006C475A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DICHIARA SOTTO LA PROPRIA RESPONSABILITÀ QUANTO SEGUE</w:t>
      </w:r>
    </w:p>
    <w:p w14:paraId="1DC9D8AD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39A7C69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18A3A73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in conformità all’art. 10 dell’avviso di manifestazione di interesse.</w:t>
      </w:r>
    </w:p>
    <w:p w14:paraId="5953492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6B2ABC14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17E33B7" w14:textId="77777777" w:rsidR="006C475A" w:rsidRPr="006C475A" w:rsidRDefault="006C475A" w:rsidP="006C475A">
      <w:pPr>
        <w:numPr>
          <w:ilvl w:val="0"/>
          <w:numId w:val="30"/>
        </w:numPr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bookmarkStart w:id="0" w:name="_Hlk145665099"/>
      <w:bookmarkStart w:id="1" w:name="_Hlk145665087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Modalità operative e logistiche di realizzazione del lavoro anche in relazione a principio di prossimità e della disponibilità a sviluppare il lavoro in proprio senza ricorso al subappalto per l’esigenza di garantire una più intensa tutela delle condizioni di lavoro e della salute e sicurezza sul lavoro ovvero di prevenire il rischio di infiltrazioni mafiose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(la valutazione comprende, ai sensi dell’art. 108 comma 7 del Codice, “i criteri premiali atti a favorire la partecipazione delle piccole e medie imprese e a promuovere, per le prestazioni dipendenti dal principio di prossimità per la loro efficiente gestione, l’affidamento ad operatori economici con sede operativa nell'ambito territoriale di riferimento”) –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Categorie di qualificazione SOA possedute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;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 xml:space="preserve"> (MAX 7 punti)</w:t>
      </w:r>
    </w:p>
    <w:bookmarkEnd w:id="1"/>
    <w:p w14:paraId="4192D569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912067F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38FF874" w14:textId="77777777" w:rsidR="006C475A" w:rsidRPr="006C475A" w:rsidRDefault="006C475A" w:rsidP="006C475A">
      <w:pPr>
        <w:numPr>
          <w:ilvl w:val="1"/>
          <w:numId w:val="31"/>
        </w:num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SEDE OPERATIVA </w:t>
      </w: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così come desumibile da visura camerale allegata</w:t>
      </w:r>
    </w:p>
    <w:p w14:paraId="453B241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8E4C880" w14:textId="77777777" w:rsidR="006C475A" w:rsidRPr="006C475A" w:rsidRDefault="006C475A" w:rsidP="006C475A">
      <w:pPr>
        <w:spacing w:after="0" w:line="240" w:lineRule="auto"/>
        <w:ind w:left="709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bookmarkStart w:id="2" w:name="_Hlk187315691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Indicare la distanza Kilometrica della sede operativa/sede legale più vicina al cantiere, </w:t>
      </w: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desumibile esclusivamente dalla visura camerale allegata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</w:t>
      </w:r>
    </w:p>
    <w:p w14:paraId="4BEC7BD0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A56C5EF" w14:textId="77777777" w:rsidR="006C475A" w:rsidRPr="006C475A" w:rsidRDefault="006C475A" w:rsidP="006C475A">
      <w:pPr>
        <w:spacing w:after="0" w:line="240" w:lineRule="auto"/>
        <w:ind w:left="2127" w:firstLine="709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KM: ________</w:t>
      </w:r>
    </w:p>
    <w:p w14:paraId="7DF446D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</w:p>
    <w:p w14:paraId="1F4E072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(qualora la distanza non fosse desumibile dalla documentazione allegata non sarà valutata)</w:t>
      </w:r>
    </w:p>
    <w:bookmarkEnd w:id="2"/>
    <w:p w14:paraId="0F75892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2B1AC401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CDE2E5C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1.2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 xml:space="preserve">CATEGORIE SOA POSSEDUTE da impresa singola, capogruppo in caso di RTI, Esecutore in caso di Consorzio </w:t>
      </w: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(non saranno valutate categorie in caso di avvalimento);</w:t>
      </w:r>
    </w:p>
    <w:p w14:paraId="32A54AA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A2DAA3C" w14:textId="5294ECC8" w:rsidR="006C475A" w:rsidRPr="006C475A" w:rsidRDefault="006C475A" w:rsidP="006C475A">
      <w:pPr>
        <w:spacing w:after="0" w:line="240" w:lineRule="auto"/>
        <w:ind w:left="2127" w:firstLine="709"/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Categoria prevalente OG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1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cl. ___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</w:p>
    <w:p w14:paraId="14E870C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6A1D54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797FD1A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1.3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>Micro, piccola e media impresa (MPMI):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bookmarkStart w:id="3" w:name="_Hlk206410662"/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  <w:bookmarkEnd w:id="3"/>
    </w:p>
    <w:p w14:paraId="379B74E6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1E0650F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7891D18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1.4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 xml:space="preserve">Anzianità Impresa: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20"/>
          <w:szCs w:val="20"/>
          <w:lang w:eastAsia="it-IT"/>
        </w:rPr>
        <w:t>Indicare anno di fondazione: ________</w:t>
      </w:r>
    </w:p>
    <w:p w14:paraId="0D211E0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</w:p>
    <w:p w14:paraId="4A892272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(qualora l’anno non fosse desumibile dalla documentazione allegata non sarà valutato)</w:t>
      </w:r>
    </w:p>
    <w:p w14:paraId="09FB429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46B3F82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17031E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Allegato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 visura camerale</w:t>
      </w:r>
    </w:p>
    <w:p w14:paraId="28380074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bookmarkEnd w:id="0"/>
    <w:p w14:paraId="07763431" w14:textId="4331645E" w:rsidR="006C475A" w:rsidRPr="006C475A" w:rsidRDefault="006C475A" w:rsidP="006C475A">
      <w:pPr>
        <w:numPr>
          <w:ilvl w:val="0"/>
          <w:numId w:val="30"/>
        </w:numPr>
        <w:spacing w:after="0" w:line="240" w:lineRule="auto"/>
        <w:jc w:val="both"/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Esperienza documentata tramite CEL in massimo n.3 lavori ANALOGHI (intesi come interventi quanto più similari possibili alle lavorazioni previste in oggetto) per tipologia e importo dei lavori realizzati, svolti nell’ultimo QUINQUENNIO utile (anni 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2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3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4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5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) 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>(MAX 9 punti + 1 punto premiale se almeno uno dei 3 lavori riguarda un’opera valutata maggiormente attinente/similare a quella in appalto)</w:t>
      </w:r>
    </w:p>
    <w:p w14:paraId="5CBCEB4E" w14:textId="77777777" w:rsidR="006C475A" w:rsidRPr="006C475A" w:rsidRDefault="006C475A" w:rsidP="006C475A">
      <w:pPr>
        <w:spacing w:after="0" w:line="240" w:lineRule="auto"/>
        <w:ind w:left="360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738EA6A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 xml:space="preserve">[Si riporta in rosso un esempio] </w:t>
      </w:r>
      <w:bookmarkStart w:id="4" w:name="_Hlk194574482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Compilazione obbligatoria della tabella pena non assegnazione del punteggio: NON SONO AMMESSI E NON SARANNO CONSIDERATI EVENTUALI ALLEGATI</w:t>
      </w:r>
      <w:bookmarkEnd w:id="4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 xml:space="preserve"> oltre al CEL o alla dichiarazione dell’Ente pubblico committente in cui viene certificato l’importo contabilizzato nella categoria di riferimento. </w:t>
      </w:r>
    </w:p>
    <w:p w14:paraId="1D85C53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tbl>
      <w:tblPr>
        <w:tblW w:w="970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0"/>
        <w:gridCol w:w="3503"/>
        <w:gridCol w:w="2504"/>
        <w:gridCol w:w="30"/>
        <w:gridCol w:w="1161"/>
        <w:gridCol w:w="1248"/>
      </w:tblGrid>
      <w:tr w:rsidR="00341F34" w:rsidRPr="006C475A" w14:paraId="267BB4C7" w14:textId="77777777" w:rsidTr="00341F34">
        <w:trPr>
          <w:trHeight w:val="564"/>
        </w:trPr>
        <w:tc>
          <w:tcPr>
            <w:tcW w:w="1260" w:type="dxa"/>
            <w:vMerge w:val="restart"/>
            <w:vAlign w:val="center"/>
            <w:hideMark/>
          </w:tcPr>
          <w:p w14:paraId="2FECA21B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Committente</w:t>
            </w:r>
          </w:p>
          <w:p w14:paraId="2413C3B2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(solo committenti pubblici)</w:t>
            </w:r>
          </w:p>
        </w:tc>
        <w:tc>
          <w:tcPr>
            <w:tcW w:w="3503" w:type="dxa"/>
            <w:vMerge w:val="restart"/>
            <w:vAlign w:val="center"/>
            <w:hideMark/>
          </w:tcPr>
          <w:p w14:paraId="25474DFF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Anno CRE - Titolo lavoro / Comune</w:t>
            </w:r>
          </w:p>
        </w:tc>
        <w:tc>
          <w:tcPr>
            <w:tcW w:w="2504" w:type="dxa"/>
            <w:vMerge w:val="restart"/>
            <w:vAlign w:val="center"/>
            <w:hideMark/>
          </w:tcPr>
          <w:p w14:paraId="3B87EA4E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  <w:p w14:paraId="683494CA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Categoria e relativo importo effettivo contabilizzato e riportato sul C.E.L.</w:t>
            </w:r>
          </w:p>
          <w:p w14:paraId="443CFD26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(</w:t>
            </w: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32"/>
                <w:szCs w:val="32"/>
                <w:u w:val="single"/>
                <w:lang w:eastAsia="it-IT"/>
              </w:rPr>
              <w:t>al netto dei subappalti</w:t>
            </w: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)</w:t>
            </w:r>
          </w:p>
          <w:p w14:paraId="72C866A1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91" w:type="dxa"/>
            <w:gridSpan w:val="2"/>
            <w:vMerge w:val="restart"/>
            <w:vAlign w:val="center"/>
            <w:hideMark/>
          </w:tcPr>
          <w:p w14:paraId="0D1627CD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Avvalimento</w:t>
            </w:r>
          </w:p>
        </w:tc>
        <w:tc>
          <w:tcPr>
            <w:tcW w:w="1248" w:type="dxa"/>
            <w:vMerge w:val="restart"/>
            <w:vAlign w:val="center"/>
            <w:hideMark/>
          </w:tcPr>
          <w:p w14:paraId="260199F3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Contenzioso e/o presentazione riserve</w:t>
            </w:r>
          </w:p>
        </w:tc>
      </w:tr>
      <w:tr w:rsidR="00341F34" w:rsidRPr="006C475A" w14:paraId="149F5102" w14:textId="77777777" w:rsidTr="00341F34">
        <w:trPr>
          <w:trHeight w:val="564"/>
        </w:trPr>
        <w:tc>
          <w:tcPr>
            <w:tcW w:w="1260" w:type="dxa"/>
            <w:vMerge/>
            <w:vAlign w:val="center"/>
            <w:hideMark/>
          </w:tcPr>
          <w:p w14:paraId="72D3044A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3503" w:type="dxa"/>
            <w:vMerge/>
            <w:vAlign w:val="center"/>
            <w:hideMark/>
          </w:tcPr>
          <w:p w14:paraId="24588E75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2504" w:type="dxa"/>
            <w:vMerge/>
            <w:vAlign w:val="center"/>
            <w:hideMark/>
          </w:tcPr>
          <w:p w14:paraId="745DF6D7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1191" w:type="dxa"/>
            <w:gridSpan w:val="2"/>
            <w:vMerge/>
            <w:vAlign w:val="center"/>
            <w:hideMark/>
          </w:tcPr>
          <w:p w14:paraId="53D39C3A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1248" w:type="dxa"/>
            <w:vMerge/>
            <w:vAlign w:val="center"/>
            <w:hideMark/>
          </w:tcPr>
          <w:p w14:paraId="781D3C4D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</w:tr>
      <w:tr w:rsidR="006C475A" w:rsidRPr="006C475A" w14:paraId="2AFCBDCC" w14:textId="77777777" w:rsidTr="00341F34">
        <w:trPr>
          <w:trHeight w:val="510"/>
        </w:trPr>
        <w:tc>
          <w:tcPr>
            <w:tcW w:w="1260" w:type="dxa"/>
            <w:vAlign w:val="center"/>
          </w:tcPr>
          <w:p w14:paraId="3EF37718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eastAsia="it-IT"/>
              </w:rPr>
              <w:t>Comune di _________</w:t>
            </w:r>
          </w:p>
        </w:tc>
        <w:tc>
          <w:tcPr>
            <w:tcW w:w="3503" w:type="dxa"/>
            <w:vAlign w:val="center"/>
          </w:tcPr>
          <w:p w14:paraId="1D2CA47E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20__ – Lavori di “________” in Comune di _____</w:t>
            </w:r>
          </w:p>
        </w:tc>
        <w:tc>
          <w:tcPr>
            <w:tcW w:w="2534" w:type="dxa"/>
            <w:gridSpan w:val="2"/>
            <w:vAlign w:val="center"/>
          </w:tcPr>
          <w:p w14:paraId="54AF4845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OG 1 € ____</w:t>
            </w:r>
          </w:p>
        </w:tc>
        <w:tc>
          <w:tcPr>
            <w:tcW w:w="1161" w:type="dxa"/>
            <w:vAlign w:val="center"/>
          </w:tcPr>
          <w:p w14:paraId="63745861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 xml:space="preserve">SI   </w: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>NO</w:t>
            </w:r>
          </w:p>
        </w:tc>
        <w:tc>
          <w:tcPr>
            <w:tcW w:w="1248" w:type="dxa"/>
            <w:vAlign w:val="center"/>
          </w:tcPr>
          <w:p w14:paraId="016F6EDD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 xml:space="preserve">SI   </w: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>NO</w:t>
            </w:r>
          </w:p>
        </w:tc>
      </w:tr>
      <w:tr w:rsidR="006C475A" w:rsidRPr="006C475A" w14:paraId="332320C9" w14:textId="77777777" w:rsidTr="00341F34">
        <w:trPr>
          <w:trHeight w:val="1020"/>
        </w:trPr>
        <w:tc>
          <w:tcPr>
            <w:tcW w:w="1260" w:type="dxa"/>
            <w:vAlign w:val="center"/>
          </w:tcPr>
          <w:p w14:paraId="3D0A06B7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503" w:type="dxa"/>
            <w:vAlign w:val="center"/>
          </w:tcPr>
          <w:p w14:paraId="44B06406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534" w:type="dxa"/>
            <w:gridSpan w:val="2"/>
            <w:vAlign w:val="center"/>
          </w:tcPr>
          <w:p w14:paraId="3DFA0B8D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61" w:type="dxa"/>
            <w:vAlign w:val="center"/>
          </w:tcPr>
          <w:p w14:paraId="3C9A041A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8" w:type="dxa"/>
            <w:vAlign w:val="center"/>
          </w:tcPr>
          <w:p w14:paraId="7B9C3827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6C475A" w:rsidRPr="006C475A" w14:paraId="5E75144D" w14:textId="77777777" w:rsidTr="00341F34">
        <w:trPr>
          <w:trHeight w:val="1020"/>
        </w:trPr>
        <w:tc>
          <w:tcPr>
            <w:tcW w:w="1260" w:type="dxa"/>
            <w:vAlign w:val="center"/>
          </w:tcPr>
          <w:p w14:paraId="65AD9928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503" w:type="dxa"/>
            <w:vAlign w:val="center"/>
          </w:tcPr>
          <w:p w14:paraId="4FD98113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534" w:type="dxa"/>
            <w:gridSpan w:val="2"/>
            <w:vAlign w:val="center"/>
          </w:tcPr>
          <w:p w14:paraId="6639A52B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61" w:type="dxa"/>
            <w:vAlign w:val="center"/>
          </w:tcPr>
          <w:p w14:paraId="4C8258B5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8" w:type="dxa"/>
            <w:vAlign w:val="center"/>
          </w:tcPr>
          <w:p w14:paraId="3F91FBC9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</w:tr>
    </w:tbl>
    <w:p w14:paraId="4C98B659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</w:pPr>
      <w:bookmarkStart w:id="5" w:name="_Hlk145665176"/>
    </w:p>
    <w:p w14:paraId="19984F26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lastRenderedPageBreak/>
        <w:t>Allegati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 n. ____ Certificati di Esecuzione Lavori (CEL) o Dichiarazione dell’Ente pubblico committente dell’intervento con indicazione degli importi riferiti alle categorie omogenee dei lavori realizzati.</w:t>
      </w:r>
    </w:p>
    <w:p w14:paraId="03211DFB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NOTA BENE: il CEL o la dichiarazione dell’Ente pubblico committente sono allegati a dimostrazione e verifica dell’importo riportato in tabella nella categoria di riferimento.</w:t>
      </w:r>
    </w:p>
    <w:p w14:paraId="2887CA00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IN CASO DI MANCATA ALLEGAZIONE o ERRORI NELLA COMPILAZIONE NON SARANNO EFFETTUATI RICALCOLI E/O CORREZIONI D’UFFICIO; PERTANTO, NON SARANNO ASSEGNATI PUNTI.</w:t>
      </w:r>
    </w:p>
    <w:p w14:paraId="7C5D3518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75081E4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169408DC" w14:textId="77777777" w:rsidR="006C475A" w:rsidRPr="006C475A" w:rsidRDefault="006C475A" w:rsidP="006C475A">
      <w:pPr>
        <w:numPr>
          <w:ilvl w:val="0"/>
          <w:numId w:val="30"/>
        </w:num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Presenza di operai nell’ultimo triennio utile</w:t>
      </w:r>
      <w:bookmarkEnd w:id="5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 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>(MAX 3 punti)</w:t>
      </w:r>
    </w:p>
    <w:p w14:paraId="48248B28" w14:textId="77777777" w:rsidR="006C475A" w:rsidRPr="006C475A" w:rsidRDefault="006C475A" w:rsidP="006C475A">
      <w:pPr>
        <w:suppressAutoHyphens/>
        <w:spacing w:after="0" w:line="240" w:lineRule="auto"/>
        <w:ind w:left="360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bookmarkStart w:id="6" w:name="_Hlk194574815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Compilazione obbligatoria della tabella: NON SONO AMMESSI E NON SARANNO VALUTATI EVENTUALI ALLEGATI.</w:t>
      </w:r>
    </w:p>
    <w:p w14:paraId="3CFB4FF4" w14:textId="77777777" w:rsidR="006C475A" w:rsidRPr="006C475A" w:rsidRDefault="006C475A" w:rsidP="006C475A">
      <w:pPr>
        <w:suppressAutoHyphens/>
        <w:spacing w:after="0" w:line="240" w:lineRule="auto"/>
        <w:ind w:left="360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IN CASO DI ERRORI NELLA COMPILAZIONE NON SARANNO EFFETTUATI RICALCOLI E/O CORREZIONI D’UFFICIO; PERTANTO, NON SARANNO ASSEGNATI PUNTI.</w:t>
      </w:r>
    </w:p>
    <w:bookmarkEnd w:id="6"/>
    <w:p w14:paraId="103715FD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tbl>
      <w:tblPr>
        <w:tblW w:w="10075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765"/>
        <w:gridCol w:w="670"/>
        <w:gridCol w:w="889"/>
        <w:gridCol w:w="567"/>
        <w:gridCol w:w="73"/>
        <w:gridCol w:w="14"/>
        <w:gridCol w:w="1330"/>
        <w:gridCol w:w="2648"/>
        <w:gridCol w:w="1268"/>
      </w:tblGrid>
      <w:tr w:rsidR="006C475A" w:rsidRPr="006C475A" w14:paraId="49F7A9AF" w14:textId="77777777" w:rsidTr="00E563E8">
        <w:trPr>
          <w:cantSplit/>
          <w:jc w:val="right"/>
        </w:trPr>
        <w:tc>
          <w:tcPr>
            <w:tcW w:w="261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2C53564A" w14:textId="77777777" w:rsidR="006C475A" w:rsidRPr="006C475A" w:rsidRDefault="006C475A" w:rsidP="006C475A">
            <w:pPr>
              <w:widowControl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pacing w:val="-4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spacing w:val="-4"/>
                <w:lang w:eastAsia="it-IT"/>
              </w:rPr>
              <w:t>Triennio utile</w:t>
            </w:r>
            <w:r w:rsidRPr="006C475A">
              <w:rPr>
                <w:rFonts w:ascii="Times New Roman" w:eastAsia="Times New Roman" w:hAnsi="Times New Roman" w:cs="Times New Roman"/>
                <w:spacing w:val="-4"/>
                <w:lang w:eastAsia="it-IT"/>
              </w:rPr>
              <w:t>: dal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222462" w14:textId="2A55CFD8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01/01/202</w:t>
            </w:r>
            <w:r w:rsidR="00BF4384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DA92B9" w14:textId="77777777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al</w:t>
            </w:r>
          </w:p>
        </w:tc>
        <w:tc>
          <w:tcPr>
            <w:tcW w:w="141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3BBC37" w14:textId="3902C7A1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31/12/202</w:t>
            </w:r>
            <w:r w:rsidR="00BF4384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5</w:t>
            </w:r>
          </w:p>
        </w:tc>
        <w:tc>
          <w:tcPr>
            <w:tcW w:w="391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6B0714E" w14:textId="77777777" w:rsidR="006C475A" w:rsidRPr="006C475A" w:rsidRDefault="006C475A" w:rsidP="006C475A">
            <w:pPr>
              <w:widowControl w:val="0"/>
              <w:spacing w:before="60" w:after="60" w:line="240" w:lineRule="auto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4559A333" w14:textId="77777777" w:rsidTr="00E563E8">
        <w:trPr>
          <w:cantSplit/>
          <w:jc w:val="right"/>
        </w:trPr>
        <w:tc>
          <w:tcPr>
            <w:tcW w:w="1007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56B14" w14:textId="77777777" w:rsidR="006C475A" w:rsidRPr="006C475A" w:rsidRDefault="006C475A" w:rsidP="006C47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28"/>
                <w:lang w:eastAsia="it-IT"/>
              </w:rPr>
            </w:pPr>
          </w:p>
        </w:tc>
      </w:tr>
      <w:tr w:rsidR="006C475A" w:rsidRPr="006C475A" w14:paraId="373BC1CB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3"/>
          <w:jc w:val="right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1AD6B991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</w:p>
        </w:tc>
        <w:tc>
          <w:tcPr>
            <w:tcW w:w="3964" w:type="dxa"/>
            <w:gridSpan w:val="5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A99A19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>Tipologie di rapporto utili</w:t>
            </w:r>
          </w:p>
        </w:tc>
        <w:tc>
          <w:tcPr>
            <w:tcW w:w="5260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2D8838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 xml:space="preserve">Somma dei periodi di durata del rapporto, </w:t>
            </w:r>
            <w:r w:rsidRPr="006C475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it-IT"/>
              </w:rPr>
              <w:t>in giorni</w:t>
            </w: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 xml:space="preserve">  </w:t>
            </w:r>
          </w:p>
        </w:tc>
      </w:tr>
      <w:tr w:rsidR="006C475A" w:rsidRPr="006C475A" w14:paraId="77F2E3CF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A864F1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1</w:t>
            </w:r>
          </w:p>
        </w:tc>
        <w:tc>
          <w:tcPr>
            <w:tcW w:w="795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87CA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Titolari operai o soci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7271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</w:tc>
      </w:tr>
      <w:tr w:rsidR="006C475A" w:rsidRPr="006C475A" w14:paraId="24D64188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1A693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2</w:t>
            </w:r>
          </w:p>
        </w:tc>
        <w:tc>
          <w:tcPr>
            <w:tcW w:w="397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5C436E45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 xml:space="preserve">Operai dipendenti: </w:t>
            </w:r>
          </w:p>
        </w:tc>
        <w:tc>
          <w:tcPr>
            <w:tcW w:w="3978" w:type="dxa"/>
            <w:gridSpan w:val="2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21EA409C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a) a tempo pieno e indeterminato: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2BD579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122A86EF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4A9CB3AE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78A5F9AB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267FEB3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b) a tempo pieno e 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AA2C9F5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5E254B9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04874AE1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55505B3A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06C89079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c) a tempo parziale e indeterminato: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75B219C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23AC9836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57D1CB9A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267CB46E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9229F81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d) a tempo parziale e 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04DCC8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72219636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580D6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60082F8B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C7A1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e) a tempo intermittente: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B470C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05FF90B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C836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3</w:t>
            </w:r>
          </w:p>
        </w:tc>
        <w:tc>
          <w:tcPr>
            <w:tcW w:w="795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94AD9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Artigiani, muniti di partiva IVA, che hanno fatturato almeno il 50% a favore del dichiarante, come risulta dalle dichiarazioni IVA: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95787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3DB8DAB4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F789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4</w:t>
            </w:r>
          </w:p>
        </w:tc>
        <w:tc>
          <w:tcPr>
            <w:tcW w:w="795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16CCE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…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7E6A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5583E89A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77AB0826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X =</w:t>
            </w:r>
          </w:p>
        </w:tc>
        <w:tc>
          <w:tcPr>
            <w:tcW w:w="2435" w:type="dxa"/>
            <w:gridSpan w:val="2"/>
            <w:tcBorders>
              <w:bottom w:val="single" w:sz="4" w:space="0" w:color="auto"/>
              <w:right w:val="dotted" w:sz="4" w:space="0" w:color="auto"/>
            </w:tcBorders>
            <w:vAlign w:val="center"/>
          </w:tcPr>
          <w:p w14:paraId="7764950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1+2+3+4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7590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GIORNI totali nel TRIENNIO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CDE859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  <w:p w14:paraId="5FB86A0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  <w:p w14:paraId="40C80C1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6D27DBB4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10075" w:type="dxa"/>
            <w:gridSpan w:val="10"/>
            <w:tcBorders>
              <w:left w:val="nil"/>
              <w:right w:val="nil"/>
            </w:tcBorders>
            <w:vAlign w:val="center"/>
          </w:tcPr>
          <w:p w14:paraId="407F4286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Calcolo della media annua</w:t>
            </w:r>
          </w:p>
        </w:tc>
      </w:tr>
      <w:tr w:rsidR="006C475A" w:rsidRPr="006C475A" w14:paraId="59FDACC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vAlign w:val="center"/>
          </w:tcPr>
          <w:p w14:paraId="2D247E1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Y =</w:t>
            </w:r>
          </w:p>
        </w:tc>
        <w:tc>
          <w:tcPr>
            <w:tcW w:w="2435" w:type="dxa"/>
            <w:gridSpan w:val="2"/>
            <w:tcBorders>
              <w:right w:val="dotted" w:sz="4" w:space="0" w:color="auto"/>
            </w:tcBorders>
            <w:vAlign w:val="center"/>
          </w:tcPr>
          <w:p w14:paraId="6C06931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X / 365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right w:val="single" w:sz="4" w:space="0" w:color="auto"/>
            </w:tcBorders>
            <w:vAlign w:val="center"/>
          </w:tcPr>
          <w:p w14:paraId="5344FB65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Unità di Personale</w:t>
            </w: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 xml:space="preserve"> (anni uomo) complessivo nei </w:t>
            </w: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tre anni</w:t>
            </w:r>
          </w:p>
        </w:tc>
        <w:tc>
          <w:tcPr>
            <w:tcW w:w="1268" w:type="dxa"/>
            <w:tcBorders>
              <w:left w:val="single" w:sz="4" w:space="0" w:color="auto"/>
            </w:tcBorders>
            <w:vAlign w:val="center"/>
          </w:tcPr>
          <w:p w14:paraId="186D343A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  <w:p w14:paraId="3079431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  <w:p w14:paraId="370F1DF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63024111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vAlign w:val="center"/>
          </w:tcPr>
          <w:p w14:paraId="73DA278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</w:tc>
        <w:tc>
          <w:tcPr>
            <w:tcW w:w="2435" w:type="dxa"/>
            <w:gridSpan w:val="2"/>
            <w:tcBorders>
              <w:right w:val="dotted" w:sz="4" w:space="0" w:color="auto"/>
            </w:tcBorders>
            <w:vAlign w:val="center"/>
          </w:tcPr>
          <w:p w14:paraId="132B7310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Y / 3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right w:val="single" w:sz="4" w:space="0" w:color="auto"/>
            </w:tcBorders>
            <w:vAlign w:val="center"/>
          </w:tcPr>
          <w:p w14:paraId="04E9DA9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MEDIA annua delle unità di personale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A73D26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  <w:p w14:paraId="685AD94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  <w:p w14:paraId="004E9DA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</w:tc>
      </w:tr>
    </w:tbl>
    <w:p w14:paraId="6887149F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212F121F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25D6FA7E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>Luogo e data</w:t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  <w:t>Nome e cognome del Rappresentante Legale</w:t>
      </w:r>
    </w:p>
    <w:p w14:paraId="43547556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1A263B9C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47C9A191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1D4825F9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___________________</w:t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  <w:t>_____________________________________________</w:t>
      </w:r>
    </w:p>
    <w:p w14:paraId="73E58351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46EBADAA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lastRenderedPageBreak/>
        <w:t xml:space="preserve">Documento firmato digitalmente ai sensi del testo Unico D.P.R. 28 dicembre 2000 n° 445 e </w:t>
      </w:r>
      <w:proofErr w:type="spellStart"/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s.m.i.</w:t>
      </w:r>
      <w:proofErr w:type="spellEnd"/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, del D. Lgs. 7 marzo 2005, n° 82 e norme collegate.</w:t>
      </w:r>
    </w:p>
    <w:p w14:paraId="1A852F0D" w14:textId="2B1DB053" w:rsidR="002F5AE4" w:rsidRPr="006C475A" w:rsidRDefault="002F5AE4" w:rsidP="006C475A"/>
    <w:sectPr w:rsidR="002F5AE4" w:rsidRPr="006C475A" w:rsidSect="004348D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247" w:bottom="1701" w:left="1247" w:header="1531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D6523" w14:textId="77777777" w:rsidR="007B46C3" w:rsidRDefault="007B46C3">
      <w:pPr>
        <w:spacing w:after="0" w:line="240" w:lineRule="auto"/>
      </w:pPr>
      <w:r>
        <w:separator/>
      </w:r>
    </w:p>
    <w:p w14:paraId="4A5DCB6D" w14:textId="77777777" w:rsidR="007B46C3" w:rsidRDefault="007B46C3"/>
  </w:endnote>
  <w:endnote w:type="continuationSeparator" w:id="0">
    <w:p w14:paraId="6317FAA1" w14:textId="77777777" w:rsidR="007B46C3" w:rsidRDefault="007B46C3">
      <w:pPr>
        <w:spacing w:after="0" w:line="240" w:lineRule="auto"/>
      </w:pPr>
      <w:r>
        <w:continuationSeparator/>
      </w:r>
    </w:p>
    <w:p w14:paraId="29F6F072" w14:textId="77777777" w:rsidR="007B46C3" w:rsidRDefault="007B46C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eorgia Pro">
    <w:panose1 w:val="02040502050405020303"/>
    <w:charset w:val="00"/>
    <w:family w:val="roman"/>
    <w:pitch w:val="variable"/>
    <w:sig w:usb0="800002AF" w:usb1="00000003" w:usb2="00000000" w:usb3="00000000" w:csb0="0000009F" w:csb1="00000000"/>
  </w:font>
  <w:font w:name="Arial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1ABF9" w14:textId="77777777" w:rsidR="00777E1B" w:rsidRDefault="00777E1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AC4FE" w14:textId="1807C203" w:rsidR="00367D9D" w:rsidRDefault="00777E1B" w:rsidP="004306CE">
    <w:pPr>
      <w:pStyle w:val="Pidipagina"/>
      <w:widowControl w:val="0"/>
      <w:ind w:left="0" w:right="0"/>
      <w:jc w:val="left"/>
    </w:pPr>
    <w:bookmarkStart w:id="7" w:name="_Hlk20129956"/>
    <w:r>
      <w:rPr>
        <w:rFonts w:ascii="Calibri" w:hAnsi="Calibri" w:cs="Arial,Bold"/>
        <w:bCs/>
        <w:noProof/>
      </w:rPr>
      <w:drawing>
        <wp:anchor distT="0" distB="0" distL="114300" distR="114300" simplePos="0" relativeHeight="251676672" behindDoc="1" locked="0" layoutInCell="1" allowOverlap="1" wp14:anchorId="760BE543" wp14:editId="7A463F85">
          <wp:simplePos x="0" y="0"/>
          <wp:positionH relativeFrom="margin">
            <wp:posOffset>-359410</wp:posOffset>
          </wp:positionH>
          <wp:positionV relativeFrom="margin">
            <wp:posOffset>8531860</wp:posOffset>
          </wp:positionV>
          <wp:extent cx="610235" cy="654685"/>
          <wp:effectExtent l="0" t="0" r="0" b="0"/>
          <wp:wrapSquare wrapText="bothSides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downloa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235" cy="654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6A17">
      <w:rPr>
        <w:rFonts w:ascii="Calibri" w:hAnsi="Calibri" w:cs="Arial,Bold"/>
        <w:bCs/>
        <w:noProof/>
      </w:rPr>
      <w:drawing>
        <wp:anchor distT="0" distB="0" distL="114300" distR="114300" simplePos="0" relativeHeight="251677696" behindDoc="1" locked="0" layoutInCell="1" allowOverlap="1" wp14:anchorId="78C9169A" wp14:editId="57475F63">
          <wp:simplePos x="0" y="0"/>
          <wp:positionH relativeFrom="margin">
            <wp:posOffset>5622290</wp:posOffset>
          </wp:positionH>
          <wp:positionV relativeFrom="paragraph">
            <wp:posOffset>-400391</wp:posOffset>
          </wp:positionV>
          <wp:extent cx="598170" cy="600075"/>
          <wp:effectExtent l="0" t="0" r="0" b="9525"/>
          <wp:wrapTight wrapText="bothSides">
            <wp:wrapPolygon edited="0">
              <wp:start x="0" y="0"/>
              <wp:lineTo x="0" y="21257"/>
              <wp:lineTo x="20637" y="21257"/>
              <wp:lineTo x="20637" y="0"/>
              <wp:lineTo x="0" y="0"/>
            </wp:wrapPolygon>
          </wp:wrapTight>
          <wp:docPr id="6" name="Immagine 6" descr="Immagine che contiene dispositiv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SO 9001-14001-45001 [Italy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817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74E5">
      <w:rPr>
        <w:rFonts w:ascii="Calibri" w:hAnsi="Calibri" w:cs="Arial,Bold"/>
        <w:bCs/>
        <w:noProof/>
      </w:rPr>
      <mc:AlternateContent>
        <mc:Choice Requires="wps">
          <w:drawing>
            <wp:anchor distT="0" distB="0" distL="114300" distR="114300" simplePos="0" relativeHeight="251669245" behindDoc="0" locked="0" layoutInCell="1" allowOverlap="1" wp14:anchorId="58AEAC7C" wp14:editId="09DDBB1F">
              <wp:simplePos x="0" y="0"/>
              <wp:positionH relativeFrom="margin">
                <wp:align>center</wp:align>
              </wp:positionH>
              <wp:positionV relativeFrom="margin">
                <wp:posOffset>8497532</wp:posOffset>
              </wp:positionV>
              <wp:extent cx="4728845" cy="732790"/>
              <wp:effectExtent l="0" t="0" r="0" b="0"/>
              <wp:wrapSquare wrapText="bothSides"/>
              <wp:docPr id="15" name="Casella di tes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28845" cy="7327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87DE3B" w14:textId="755C3EE2" w:rsidR="007A77F8" w:rsidRPr="003C74E5" w:rsidRDefault="007A77F8" w:rsidP="008B165F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Capitale Sociale  </w:t>
                          </w:r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€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uro </w:t>
                          </w:r>
                          <w:r w:rsidR="008625BA" w:rsidRPr="008625BA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20.105.965,00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=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i.v</w:t>
                          </w:r>
                          <w:proofErr w:type="spellEnd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.</w:t>
                          </w:r>
                        </w:p>
                        <w:p w14:paraId="32B5523B" w14:textId="369AA746" w:rsidR="008B165F" w:rsidRPr="003C74E5" w:rsidRDefault="008B165F" w:rsidP="008B165F">
                          <w:pPr>
                            <w:pStyle w:val="Pidipagina"/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Iscrizione Registro Imprese di BG C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odice Fiscale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e P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artita I.V.A.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02546290160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-  R.E.A. 303200</w:t>
                          </w:r>
                        </w:p>
                        <w:p w14:paraId="69B820F7" w14:textId="3D4523BD" w:rsidR="008B165F" w:rsidRPr="003C74E5" w:rsidRDefault="008B165F" w:rsidP="008B165F">
                          <w:pPr>
                            <w:pStyle w:val="Intestazione"/>
                            <w:tabs>
                              <w:tab w:val="left" w:pos="406"/>
                              <w:tab w:val="left" w:pos="3113"/>
                            </w:tabs>
                            <w:jc w:val="center"/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Sede Legale: 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 xml:space="preserve">24067 Sarnico (BG) </w:t>
                          </w:r>
                          <w:r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>Via Suardo, 14/A</w:t>
                          </w:r>
                        </w:p>
                        <w:p w14:paraId="1E0C69BC" w14:textId="1BE8B5CF" w:rsidR="00D75868" w:rsidRPr="003C74E5" w:rsidRDefault="008B165F" w:rsidP="004306CE">
                          <w:pPr>
                            <w:spacing w:after="0"/>
                            <w:jc w:val="center"/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Sed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i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Operativ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e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: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24060 Chiuduno (BG)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Via del Molino snc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-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20812 Limbiate (MB) 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Via XX</w:t>
                          </w:r>
                          <w:r w:rsidR="00674D2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Aprile, n 69/71</w:t>
                          </w:r>
                        </w:p>
                        <w:p w14:paraId="762AE251" w14:textId="51C25B4B" w:rsidR="008B165F" w:rsidRPr="004306CE" w:rsidRDefault="007A77F8" w:rsidP="004306CE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4"/>
                              <w:szCs w:val="14"/>
                              <w:lang w:val="en-US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Tel.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914122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Fax.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914618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Email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3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info@servizicomunali.it</w:t>
                            </w:r>
                          </w:hyperlink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PEC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4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protocollo@pec.servizicomunali.it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AEAC7C" id="_x0000_t202" coordsize="21600,21600" o:spt="202" path="m,l,21600r21600,l21600,xe">
              <v:stroke joinstyle="miter"/>
              <v:path gradientshapeok="t" o:connecttype="rect"/>
            </v:shapetype>
            <v:shape id="Casella di testo 15" o:spid="_x0000_s1026" type="#_x0000_t202" style="position:absolute;margin-left:0;margin-top:669.1pt;width:372.35pt;height:57.7pt;z-index:25166924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" filled="f" stroked="f" strokeweight=".5pt">
              <v:textbox>
                <w:txbxContent>
                  <w:p w14:paraId="1987DE3B" w14:textId="755C3EE2" w:rsidR="007A77F8" w:rsidRPr="003C74E5" w:rsidRDefault="007A77F8" w:rsidP="008B165F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Capitale Sociale  </w:t>
                    </w:r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€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uro </w:t>
                    </w:r>
                    <w:r w:rsidR="008625BA" w:rsidRPr="008625BA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20.105.965,00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=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proofErr w:type="spellStart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i.v</w:t>
                    </w:r>
                    <w:proofErr w:type="spellEnd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.</w:t>
                    </w:r>
                  </w:p>
                  <w:p w14:paraId="32B5523B" w14:textId="369AA746" w:rsidR="008B165F" w:rsidRPr="003C74E5" w:rsidRDefault="008B165F" w:rsidP="008B165F">
                    <w:pPr>
                      <w:pStyle w:val="Pidipagina"/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Iscrizione Registro Imprese di BG C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odice Fiscale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e P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artita I.V.A.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02546290160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-  R.E.A. 303200</w:t>
                    </w:r>
                  </w:p>
                  <w:p w14:paraId="69B820F7" w14:textId="3D4523BD" w:rsidR="008B165F" w:rsidRPr="003C74E5" w:rsidRDefault="008B165F" w:rsidP="008B165F">
                    <w:pPr>
                      <w:pStyle w:val="Intestazione"/>
                      <w:tabs>
                        <w:tab w:val="left" w:pos="406"/>
                        <w:tab w:val="left" w:pos="3113"/>
                      </w:tabs>
                      <w:jc w:val="center"/>
                      <w:rPr>
                        <w:rFonts w:ascii="Georgia Pro" w:hAnsi="Georgia Pro" w:cs="Arial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Sede Legale: </w:t>
                    </w:r>
                    <w:r w:rsidR="002E5665"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 xml:space="preserve">24067 Sarnico (BG) </w:t>
                    </w:r>
                    <w:r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>Via Suardo, 14/A</w:t>
                    </w:r>
                  </w:p>
                  <w:p w14:paraId="1E0C69BC" w14:textId="1BE8B5CF" w:rsidR="00D75868" w:rsidRPr="003C74E5" w:rsidRDefault="008B165F" w:rsidP="004306CE">
                    <w:pPr>
                      <w:spacing w:after="0"/>
                      <w:jc w:val="center"/>
                      <w:rPr>
                        <w:rFonts w:ascii="Georgia Pro" w:hAnsi="Georgia Pr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Sed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i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Operativ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e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: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24060 Chiuduno (BG)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Via del Molino snc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-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20812 Limbiate (MB) 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Via XX</w:t>
                    </w:r>
                    <w:r w:rsidR="00674D2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Aprile, n 69/71</w:t>
                    </w:r>
                  </w:p>
                  <w:p w14:paraId="762AE251" w14:textId="51C25B4B" w:rsidR="008B165F" w:rsidRPr="004306CE" w:rsidRDefault="007A77F8" w:rsidP="004306CE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4"/>
                        <w:szCs w:val="14"/>
                        <w:lang w:val="en-US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Tel.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914122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Fax.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914618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Email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5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info@servizicomunali.it</w:t>
                      </w:r>
                    </w:hyperlink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PEC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6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protocollo@pec.servizicomunali.it</w:t>
                      </w:r>
                    </w:hyperlink>
                  </w:p>
                </w:txbxContent>
              </v:textbox>
              <w10:wrap type="square" anchorx="margin" anchory="margin"/>
            </v:shape>
          </w:pict>
        </mc:Fallback>
      </mc:AlternateContent>
    </w:r>
    <w:bookmarkEnd w:id="7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DC03E" w14:textId="77777777" w:rsidR="00752FC4" w:rsidRDefault="00752FC4" w:rsidP="00752FC4">
    <w:pPr>
      <w:pStyle w:val="Pidipagin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C86ACB" w14:textId="77777777" w:rsidR="007B46C3" w:rsidRDefault="007B46C3">
      <w:pPr>
        <w:spacing w:after="0" w:line="240" w:lineRule="auto"/>
      </w:pPr>
      <w:r>
        <w:separator/>
      </w:r>
    </w:p>
    <w:p w14:paraId="55B5D9CB" w14:textId="77777777" w:rsidR="007B46C3" w:rsidRDefault="007B46C3"/>
  </w:footnote>
  <w:footnote w:type="continuationSeparator" w:id="0">
    <w:p w14:paraId="59A88314" w14:textId="77777777" w:rsidR="007B46C3" w:rsidRDefault="007B46C3">
      <w:pPr>
        <w:spacing w:after="0" w:line="240" w:lineRule="auto"/>
      </w:pPr>
      <w:r>
        <w:continuationSeparator/>
      </w:r>
    </w:p>
    <w:p w14:paraId="30B972CE" w14:textId="77777777" w:rsidR="007B46C3" w:rsidRDefault="007B46C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85001" w14:textId="77777777" w:rsidR="00777E1B" w:rsidRDefault="00777E1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C8E57" w14:textId="079634C5" w:rsidR="001B4EEF" w:rsidRPr="001036D1" w:rsidRDefault="004306CE" w:rsidP="004306CE">
    <w:pPr>
      <w:pStyle w:val="Intestazione"/>
      <w:widowControl w:val="0"/>
      <w:tabs>
        <w:tab w:val="left" w:pos="406"/>
        <w:tab w:val="left" w:pos="3113"/>
      </w:tabs>
      <w:rPr>
        <w:rFonts w:ascii="Georgia Pro" w:hAnsi="Georgia Pro"/>
        <w:sz w:val="16"/>
        <w:szCs w:val="16"/>
      </w:rPr>
    </w:pPr>
    <w:r w:rsidRPr="001036D1"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1295" behindDoc="1" locked="0" layoutInCell="1" allowOverlap="1" wp14:anchorId="712E2271" wp14:editId="0062B817">
          <wp:simplePos x="0" y="0"/>
          <wp:positionH relativeFrom="column">
            <wp:posOffset>-407670</wp:posOffset>
          </wp:positionH>
          <wp:positionV relativeFrom="paragraph">
            <wp:posOffset>-20425</wp:posOffset>
          </wp:positionV>
          <wp:extent cx="1895475" cy="282575"/>
          <wp:effectExtent l="0" t="0" r="9525" b="3175"/>
          <wp:wrapTight wrapText="bothSides">
            <wp:wrapPolygon edited="0">
              <wp:start x="0" y="0"/>
              <wp:lineTo x="0" y="20387"/>
              <wp:lineTo x="21491" y="20387"/>
              <wp:lineTo x="21491" y="0"/>
              <wp:lineTo x="0" y="0"/>
            </wp:wrapPolygon>
          </wp:wrapTight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502" t="51850" r="9661" b="27582"/>
                  <a:stretch/>
                </pic:blipFill>
                <pic:spPr bwMode="auto">
                  <a:xfrm>
                    <a:off x="0" y="0"/>
                    <a:ext cx="1895475" cy="282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4624" behindDoc="1" locked="0" layoutInCell="1" allowOverlap="1" wp14:anchorId="40B8210D" wp14:editId="45B41AA4">
          <wp:simplePos x="0" y="0"/>
          <wp:positionH relativeFrom="column">
            <wp:posOffset>-289665</wp:posOffset>
          </wp:positionH>
          <wp:positionV relativeFrom="paragraph">
            <wp:posOffset>-628315</wp:posOffset>
          </wp:positionV>
          <wp:extent cx="1669415" cy="619125"/>
          <wp:effectExtent l="0" t="0" r="6985" b="9525"/>
          <wp:wrapTight wrapText="bothSides">
            <wp:wrapPolygon edited="0">
              <wp:start x="0" y="0"/>
              <wp:lineTo x="0" y="21268"/>
              <wp:lineTo x="21444" y="21268"/>
              <wp:lineTo x="21444" y="0"/>
              <wp:lineTo x="0" y="0"/>
            </wp:wrapPolygon>
          </wp:wrapTight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logo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5668"/>
                  <a:stretch/>
                </pic:blipFill>
                <pic:spPr bwMode="auto">
                  <a:xfrm>
                    <a:off x="0" y="0"/>
                    <a:ext cx="1669415" cy="619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0DA341" w14:textId="68CF9051" w:rsidR="001B4EEF" w:rsidRDefault="001B4EEF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21BC4" w14:textId="77777777" w:rsidR="00777E1B" w:rsidRDefault="00777E1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FE68786"/>
    <w:lvl w:ilvl="0">
      <w:start w:val="1"/>
      <w:numFmt w:val="decimal"/>
      <w:pStyle w:val="Numeroelenco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5A83996"/>
    <w:lvl w:ilvl="0">
      <w:start w:val="1"/>
      <w:numFmt w:val="decimal"/>
      <w:pStyle w:val="Numeroelenco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772052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25AE874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9C6BA4"/>
    <w:lvl w:ilvl="0">
      <w:start w:val="1"/>
      <w:numFmt w:val="bullet"/>
      <w:pStyle w:val="Puntoelenco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8423114"/>
    <w:lvl w:ilvl="0">
      <w:start w:val="1"/>
      <w:numFmt w:val="bullet"/>
      <w:pStyle w:val="Puntoelenco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C585706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E3A97EA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686F48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2A028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7F1FA7"/>
    <w:multiLevelType w:val="hybridMultilevel"/>
    <w:tmpl w:val="2E503E5A"/>
    <w:lvl w:ilvl="0" w:tplc="D7D0F078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08A228A"/>
    <w:multiLevelType w:val="hybridMultilevel"/>
    <w:tmpl w:val="8B3600EA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942E0E"/>
    <w:multiLevelType w:val="multilevel"/>
    <w:tmpl w:val="F92EF4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D4D49C9"/>
    <w:multiLevelType w:val="hybridMultilevel"/>
    <w:tmpl w:val="AD005E80"/>
    <w:lvl w:ilvl="0" w:tplc="0410000F">
      <w:start w:val="1"/>
      <w:numFmt w:val="decimal"/>
      <w:lvlText w:val="%1."/>
      <w:lvlJc w:val="left"/>
      <w:pPr>
        <w:tabs>
          <w:tab w:val="num" w:pos="-3240"/>
        </w:tabs>
        <w:ind w:left="-324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-2520"/>
        </w:tabs>
        <w:ind w:left="-252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-1800"/>
        </w:tabs>
        <w:ind w:left="-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-1080"/>
        </w:tabs>
        <w:ind w:left="-10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-360"/>
        </w:tabs>
        <w:ind w:left="-36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60"/>
        </w:tabs>
        <w:ind w:left="3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1080"/>
        </w:tabs>
        <w:ind w:left="10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1800"/>
        </w:tabs>
        <w:ind w:left="18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2520"/>
        </w:tabs>
        <w:ind w:left="2520" w:hanging="180"/>
      </w:pPr>
    </w:lvl>
  </w:abstractNum>
  <w:abstractNum w:abstractNumId="14" w15:restartNumberingAfterBreak="0">
    <w:nsid w:val="29195A7B"/>
    <w:multiLevelType w:val="hybridMultilevel"/>
    <w:tmpl w:val="9AA8AC04"/>
    <w:lvl w:ilvl="0" w:tplc="65606F7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Calibri" w:hint="default"/>
      </w:rPr>
    </w:lvl>
    <w:lvl w:ilvl="1" w:tplc="41086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Book Antiqua" w:hAnsi="Calibri" w:cs="Book Antiqua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DD23D7"/>
    <w:multiLevelType w:val="hybridMultilevel"/>
    <w:tmpl w:val="0644BD0E"/>
    <w:lvl w:ilvl="0" w:tplc="65606F7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C02397"/>
    <w:multiLevelType w:val="hybridMultilevel"/>
    <w:tmpl w:val="14C407B6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FE233E"/>
    <w:multiLevelType w:val="hybridMultilevel"/>
    <w:tmpl w:val="873A2B72"/>
    <w:lvl w:ilvl="0" w:tplc="86A83AC8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C06659"/>
    <w:multiLevelType w:val="hybridMultilevel"/>
    <w:tmpl w:val="62B66436"/>
    <w:lvl w:ilvl="0" w:tplc="86A83AC8">
      <w:start w:val="9"/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77672F5"/>
    <w:multiLevelType w:val="hybridMultilevel"/>
    <w:tmpl w:val="D37A83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6A6BC3"/>
    <w:multiLevelType w:val="hybridMultilevel"/>
    <w:tmpl w:val="EBF0DBE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45333C"/>
    <w:multiLevelType w:val="hybridMultilevel"/>
    <w:tmpl w:val="0628AC3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F40283"/>
    <w:multiLevelType w:val="hybridMultilevel"/>
    <w:tmpl w:val="0B74A186"/>
    <w:lvl w:ilvl="0" w:tplc="65606F7E">
      <w:start w:val="1"/>
      <w:numFmt w:val="bullet"/>
      <w:lvlText w:val="-"/>
      <w:lvlJc w:val="left"/>
      <w:pPr>
        <w:ind w:left="1074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3" w15:restartNumberingAfterBreak="0">
    <w:nsid w:val="41FE7F1C"/>
    <w:multiLevelType w:val="hybridMultilevel"/>
    <w:tmpl w:val="5BD69872"/>
    <w:lvl w:ilvl="0" w:tplc="DB4EBEB8">
      <w:start w:val="1"/>
      <w:numFmt w:val="decimal"/>
      <w:lvlText w:val="%1."/>
      <w:lvlJc w:val="left"/>
      <w:pPr>
        <w:ind w:left="720" w:hanging="360"/>
      </w:pPr>
      <w:rPr>
        <w:b w:val="0"/>
        <w:bCs w:val="0"/>
        <w:i w:val="0"/>
        <w:iCs w:val="0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3777AC"/>
    <w:multiLevelType w:val="multilevel"/>
    <w:tmpl w:val="BC302BF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491316A0"/>
    <w:multiLevelType w:val="hybridMultilevel"/>
    <w:tmpl w:val="9B489398"/>
    <w:lvl w:ilvl="0" w:tplc="831C6498">
      <w:numFmt w:val="bullet"/>
      <w:lvlText w:val="-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DCB366D"/>
    <w:multiLevelType w:val="hybridMultilevel"/>
    <w:tmpl w:val="934EC0FE"/>
    <w:lvl w:ilvl="0" w:tplc="91C0F7F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8F7783"/>
    <w:multiLevelType w:val="hybridMultilevel"/>
    <w:tmpl w:val="3D0C77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CC513C"/>
    <w:multiLevelType w:val="multilevel"/>
    <w:tmpl w:val="4DE2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94C21EC"/>
    <w:multiLevelType w:val="multilevel"/>
    <w:tmpl w:val="45CAD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82287D"/>
    <w:multiLevelType w:val="hybridMultilevel"/>
    <w:tmpl w:val="F2F09BF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1669550">
    <w:abstractNumId w:val="9"/>
  </w:num>
  <w:num w:numId="2" w16cid:durableId="1333875015">
    <w:abstractNumId w:val="7"/>
  </w:num>
  <w:num w:numId="3" w16cid:durableId="2023193079">
    <w:abstractNumId w:val="6"/>
  </w:num>
  <w:num w:numId="4" w16cid:durableId="1791123713">
    <w:abstractNumId w:val="5"/>
  </w:num>
  <w:num w:numId="5" w16cid:durableId="786196514">
    <w:abstractNumId w:val="4"/>
  </w:num>
  <w:num w:numId="6" w16cid:durableId="1201673442">
    <w:abstractNumId w:val="8"/>
  </w:num>
  <w:num w:numId="7" w16cid:durableId="1307659684">
    <w:abstractNumId w:val="3"/>
  </w:num>
  <w:num w:numId="8" w16cid:durableId="879978186">
    <w:abstractNumId w:val="2"/>
  </w:num>
  <w:num w:numId="9" w16cid:durableId="859051651">
    <w:abstractNumId w:val="1"/>
  </w:num>
  <w:num w:numId="10" w16cid:durableId="225843008">
    <w:abstractNumId w:val="0"/>
  </w:num>
  <w:num w:numId="11" w16cid:durableId="971982053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 w16cid:durableId="1073241839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 w16cid:durableId="320306129">
    <w:abstractNumId w:val="27"/>
  </w:num>
  <w:num w:numId="14" w16cid:durableId="2138065104">
    <w:abstractNumId w:val="17"/>
  </w:num>
  <w:num w:numId="15" w16cid:durableId="701638826">
    <w:abstractNumId w:val="23"/>
  </w:num>
  <w:num w:numId="16" w16cid:durableId="1224215934">
    <w:abstractNumId w:val="22"/>
  </w:num>
  <w:num w:numId="17" w16cid:durableId="1579050940">
    <w:abstractNumId w:val="19"/>
  </w:num>
  <w:num w:numId="18" w16cid:durableId="243078655">
    <w:abstractNumId w:val="18"/>
  </w:num>
  <w:num w:numId="19" w16cid:durableId="1342271159">
    <w:abstractNumId w:val="21"/>
  </w:num>
  <w:num w:numId="20" w16cid:durableId="1697463322">
    <w:abstractNumId w:val="16"/>
  </w:num>
  <w:num w:numId="21" w16cid:durableId="1295989021">
    <w:abstractNumId w:val="11"/>
  </w:num>
  <w:num w:numId="22" w16cid:durableId="334765647">
    <w:abstractNumId w:val="20"/>
  </w:num>
  <w:num w:numId="23" w16cid:durableId="958217294">
    <w:abstractNumId w:val="14"/>
  </w:num>
  <w:num w:numId="24" w16cid:durableId="1562397794">
    <w:abstractNumId w:val="15"/>
  </w:num>
  <w:num w:numId="25" w16cid:durableId="641154617">
    <w:abstractNumId w:val="13"/>
  </w:num>
  <w:num w:numId="26" w16cid:durableId="877935619">
    <w:abstractNumId w:val="25"/>
  </w:num>
  <w:num w:numId="27" w16cid:durableId="1791315657">
    <w:abstractNumId w:val="12"/>
  </w:num>
  <w:num w:numId="28" w16cid:durableId="2060548045">
    <w:abstractNumId w:val="26"/>
  </w:num>
  <w:num w:numId="29" w16cid:durableId="1015158471">
    <w:abstractNumId w:val="30"/>
  </w:num>
  <w:num w:numId="30" w16cid:durableId="1931741869">
    <w:abstractNumId w:val="10"/>
  </w:num>
  <w:num w:numId="31" w16cid:durableId="21138574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ocumentProtection w:edit="readOnly" w:enforcement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54A"/>
    <w:rsid w:val="000042E0"/>
    <w:rsid w:val="00007CD2"/>
    <w:rsid w:val="00010D82"/>
    <w:rsid w:val="000115CE"/>
    <w:rsid w:val="00011700"/>
    <w:rsid w:val="00011F0D"/>
    <w:rsid w:val="00013F9E"/>
    <w:rsid w:val="00080402"/>
    <w:rsid w:val="000828F4"/>
    <w:rsid w:val="00090111"/>
    <w:rsid w:val="00092332"/>
    <w:rsid w:val="000947D1"/>
    <w:rsid w:val="000A52D9"/>
    <w:rsid w:val="000C5246"/>
    <w:rsid w:val="000E00C1"/>
    <w:rsid w:val="000E12F5"/>
    <w:rsid w:val="000F51EC"/>
    <w:rsid w:val="000F7122"/>
    <w:rsid w:val="001036D1"/>
    <w:rsid w:val="00117A69"/>
    <w:rsid w:val="00132B43"/>
    <w:rsid w:val="00136163"/>
    <w:rsid w:val="0014201C"/>
    <w:rsid w:val="00192FE5"/>
    <w:rsid w:val="001B4EEF"/>
    <w:rsid w:val="001B689C"/>
    <w:rsid w:val="001C5CF7"/>
    <w:rsid w:val="001D04DB"/>
    <w:rsid w:val="001D116B"/>
    <w:rsid w:val="001D66F3"/>
    <w:rsid w:val="001D6745"/>
    <w:rsid w:val="001D7782"/>
    <w:rsid w:val="00200635"/>
    <w:rsid w:val="002357D2"/>
    <w:rsid w:val="00254E0D"/>
    <w:rsid w:val="00256775"/>
    <w:rsid w:val="00277A98"/>
    <w:rsid w:val="0029124E"/>
    <w:rsid w:val="002B6991"/>
    <w:rsid w:val="002D38F4"/>
    <w:rsid w:val="002D3B51"/>
    <w:rsid w:val="002D3F26"/>
    <w:rsid w:val="002E5665"/>
    <w:rsid w:val="002F5AE4"/>
    <w:rsid w:val="0030310E"/>
    <w:rsid w:val="0031342B"/>
    <w:rsid w:val="00315D1D"/>
    <w:rsid w:val="00335E92"/>
    <w:rsid w:val="00341F34"/>
    <w:rsid w:val="00342786"/>
    <w:rsid w:val="00351D97"/>
    <w:rsid w:val="00351FE3"/>
    <w:rsid w:val="003557F9"/>
    <w:rsid w:val="00357505"/>
    <w:rsid w:val="00367789"/>
    <w:rsid w:val="00367D9D"/>
    <w:rsid w:val="0038000D"/>
    <w:rsid w:val="00380694"/>
    <w:rsid w:val="00385ACF"/>
    <w:rsid w:val="003944FD"/>
    <w:rsid w:val="003B446B"/>
    <w:rsid w:val="003C74E5"/>
    <w:rsid w:val="003D01CE"/>
    <w:rsid w:val="003D7DFE"/>
    <w:rsid w:val="003E1C6C"/>
    <w:rsid w:val="003E419F"/>
    <w:rsid w:val="003E6A96"/>
    <w:rsid w:val="004001ED"/>
    <w:rsid w:val="0040110C"/>
    <w:rsid w:val="004306CE"/>
    <w:rsid w:val="004348D2"/>
    <w:rsid w:val="00442C94"/>
    <w:rsid w:val="00450109"/>
    <w:rsid w:val="00477474"/>
    <w:rsid w:val="00480B7F"/>
    <w:rsid w:val="004A062F"/>
    <w:rsid w:val="004A1893"/>
    <w:rsid w:val="004B1213"/>
    <w:rsid w:val="004C4A44"/>
    <w:rsid w:val="004D5220"/>
    <w:rsid w:val="005125BB"/>
    <w:rsid w:val="005264AB"/>
    <w:rsid w:val="00537F9C"/>
    <w:rsid w:val="00542F70"/>
    <w:rsid w:val="0057054A"/>
    <w:rsid w:val="00572222"/>
    <w:rsid w:val="0057238E"/>
    <w:rsid w:val="005A002C"/>
    <w:rsid w:val="005A0B91"/>
    <w:rsid w:val="005A2DE3"/>
    <w:rsid w:val="005A384F"/>
    <w:rsid w:val="005A4730"/>
    <w:rsid w:val="005B056A"/>
    <w:rsid w:val="005B0A6A"/>
    <w:rsid w:val="005B4D24"/>
    <w:rsid w:val="005C2418"/>
    <w:rsid w:val="005D3DA6"/>
    <w:rsid w:val="005D4F00"/>
    <w:rsid w:val="006047B5"/>
    <w:rsid w:val="006573A2"/>
    <w:rsid w:val="0066511C"/>
    <w:rsid w:val="0066536E"/>
    <w:rsid w:val="00667608"/>
    <w:rsid w:val="00673EB2"/>
    <w:rsid w:val="00674D25"/>
    <w:rsid w:val="006C1509"/>
    <w:rsid w:val="006C475A"/>
    <w:rsid w:val="0070044C"/>
    <w:rsid w:val="00702331"/>
    <w:rsid w:val="00704900"/>
    <w:rsid w:val="0071163F"/>
    <w:rsid w:val="007208DE"/>
    <w:rsid w:val="0073213A"/>
    <w:rsid w:val="00737FB7"/>
    <w:rsid w:val="00744EA9"/>
    <w:rsid w:val="00751BAA"/>
    <w:rsid w:val="00752FC4"/>
    <w:rsid w:val="00757E9C"/>
    <w:rsid w:val="0077257C"/>
    <w:rsid w:val="00777E1B"/>
    <w:rsid w:val="007A28B7"/>
    <w:rsid w:val="007A544C"/>
    <w:rsid w:val="007A77F8"/>
    <w:rsid w:val="007B46C3"/>
    <w:rsid w:val="007B4C91"/>
    <w:rsid w:val="007D70F7"/>
    <w:rsid w:val="00803C50"/>
    <w:rsid w:val="00807B4B"/>
    <w:rsid w:val="00830C5F"/>
    <w:rsid w:val="00834A33"/>
    <w:rsid w:val="00844805"/>
    <w:rsid w:val="008625BA"/>
    <w:rsid w:val="00875D67"/>
    <w:rsid w:val="00896EE1"/>
    <w:rsid w:val="008A47C7"/>
    <w:rsid w:val="008B165F"/>
    <w:rsid w:val="008B3C05"/>
    <w:rsid w:val="008C1482"/>
    <w:rsid w:val="008D0AA7"/>
    <w:rsid w:val="008E3D5F"/>
    <w:rsid w:val="00906D81"/>
    <w:rsid w:val="00912A0A"/>
    <w:rsid w:val="00913F28"/>
    <w:rsid w:val="009468D3"/>
    <w:rsid w:val="00946CA9"/>
    <w:rsid w:val="009627DE"/>
    <w:rsid w:val="00973741"/>
    <w:rsid w:val="00976886"/>
    <w:rsid w:val="009A2355"/>
    <w:rsid w:val="009A2A6E"/>
    <w:rsid w:val="009C1B31"/>
    <w:rsid w:val="009C7A8B"/>
    <w:rsid w:val="009D22FB"/>
    <w:rsid w:val="009E1619"/>
    <w:rsid w:val="00A00314"/>
    <w:rsid w:val="00A153D6"/>
    <w:rsid w:val="00A17117"/>
    <w:rsid w:val="00A218E0"/>
    <w:rsid w:val="00A4463E"/>
    <w:rsid w:val="00A678AB"/>
    <w:rsid w:val="00A7016A"/>
    <w:rsid w:val="00A763AE"/>
    <w:rsid w:val="00A80980"/>
    <w:rsid w:val="00A9243F"/>
    <w:rsid w:val="00A94C6B"/>
    <w:rsid w:val="00A951DB"/>
    <w:rsid w:val="00A96D29"/>
    <w:rsid w:val="00AB246F"/>
    <w:rsid w:val="00AD29EB"/>
    <w:rsid w:val="00AF15E2"/>
    <w:rsid w:val="00AF2A5D"/>
    <w:rsid w:val="00B5096B"/>
    <w:rsid w:val="00B60E77"/>
    <w:rsid w:val="00B62FDF"/>
    <w:rsid w:val="00B63133"/>
    <w:rsid w:val="00B66A7B"/>
    <w:rsid w:val="00B73487"/>
    <w:rsid w:val="00B82AE1"/>
    <w:rsid w:val="00BC0F0A"/>
    <w:rsid w:val="00BC2C56"/>
    <w:rsid w:val="00BE0CDB"/>
    <w:rsid w:val="00BE272C"/>
    <w:rsid w:val="00BF395F"/>
    <w:rsid w:val="00BF4384"/>
    <w:rsid w:val="00C11980"/>
    <w:rsid w:val="00C11E71"/>
    <w:rsid w:val="00C23C68"/>
    <w:rsid w:val="00C40B3F"/>
    <w:rsid w:val="00C50054"/>
    <w:rsid w:val="00C855A0"/>
    <w:rsid w:val="00CA7170"/>
    <w:rsid w:val="00CB0809"/>
    <w:rsid w:val="00CC1CCA"/>
    <w:rsid w:val="00CC2F8C"/>
    <w:rsid w:val="00CD3BED"/>
    <w:rsid w:val="00CD49BA"/>
    <w:rsid w:val="00CE38B9"/>
    <w:rsid w:val="00CF4773"/>
    <w:rsid w:val="00D04123"/>
    <w:rsid w:val="00D06525"/>
    <w:rsid w:val="00D13306"/>
    <w:rsid w:val="00D149F1"/>
    <w:rsid w:val="00D2278A"/>
    <w:rsid w:val="00D36106"/>
    <w:rsid w:val="00D36FBE"/>
    <w:rsid w:val="00D4086A"/>
    <w:rsid w:val="00D75868"/>
    <w:rsid w:val="00DC04C8"/>
    <w:rsid w:val="00DC09C3"/>
    <w:rsid w:val="00DC7840"/>
    <w:rsid w:val="00DD2B18"/>
    <w:rsid w:val="00E05910"/>
    <w:rsid w:val="00E1696B"/>
    <w:rsid w:val="00E318CC"/>
    <w:rsid w:val="00E367C2"/>
    <w:rsid w:val="00E37173"/>
    <w:rsid w:val="00E55670"/>
    <w:rsid w:val="00E60BF3"/>
    <w:rsid w:val="00E6126F"/>
    <w:rsid w:val="00E667ED"/>
    <w:rsid w:val="00EB64EC"/>
    <w:rsid w:val="00EB6A17"/>
    <w:rsid w:val="00F34BB7"/>
    <w:rsid w:val="00F53382"/>
    <w:rsid w:val="00F54644"/>
    <w:rsid w:val="00F60EA8"/>
    <w:rsid w:val="00F71D73"/>
    <w:rsid w:val="00F763B1"/>
    <w:rsid w:val="00FA402E"/>
    <w:rsid w:val="00FB49C2"/>
    <w:rsid w:val="00FE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C385A2"/>
  <w15:chartTrackingRefBased/>
  <w15:docId w15:val="{D8F1A2AE-0344-446F-BB99-489FDABFC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12832" w:themeColor="text2" w:themeShade="BF"/>
        <w:sz w:val="22"/>
        <w:szCs w:val="22"/>
        <w:lang w:val="it-IT" w:eastAsia="en-US" w:bidi="ar-SA"/>
      </w:rPr>
    </w:rPrDefault>
    <w:pPrDefault>
      <w:pPr>
        <w:spacing w:after="3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 w:qFormat="1"/>
    <w:lsdException w:name="Signature" w:semiHidden="1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9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55670"/>
    <w:rPr>
      <w:color w:val="auto"/>
    </w:rPr>
  </w:style>
  <w:style w:type="paragraph" w:styleId="Titolo1">
    <w:name w:val="heading 1"/>
    <w:basedOn w:val="Normale"/>
    <w:next w:val="Normale"/>
    <w:link w:val="Titolo1Carattere"/>
    <w:uiPriority w:val="9"/>
    <w:semiHidden/>
    <w:rsid w:val="000F51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semiHidden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7222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63780B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7222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95B51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7222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95B51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7222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63780B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7222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63780B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7222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7222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rsid w:val="00B63133"/>
    <w:pPr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54E0D"/>
    <w:rPr>
      <w:color w:val="auto"/>
    </w:rPr>
  </w:style>
  <w:style w:type="paragraph" w:styleId="Pidipagina">
    <w:name w:val="footer"/>
    <w:basedOn w:val="Normale"/>
    <w:link w:val="PidipaginaCarattere"/>
    <w:uiPriority w:val="99"/>
    <w:rsid w:val="00BC0F0A"/>
    <w:pPr>
      <w:spacing w:after="0" w:line="240" w:lineRule="auto"/>
      <w:ind w:left="-720" w:right="-720"/>
      <w:jc w:val="center"/>
    </w:pPr>
    <w:rPr>
      <w:rFonts w:asciiTheme="majorHAnsi" w:hAnsiTheme="majorHAnsi"/>
      <w:color w:val="4E6504" w:themeColor="accent2" w:themeShade="8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54E0D"/>
    <w:rPr>
      <w:rFonts w:asciiTheme="majorHAnsi" w:hAnsiTheme="majorHAnsi"/>
      <w:color w:val="4E6504" w:themeColor="accent2" w:themeShade="80"/>
    </w:rPr>
  </w:style>
  <w:style w:type="character" w:styleId="Testosegnaposto">
    <w:name w:val="Placeholder Text"/>
    <w:basedOn w:val="Carpredefinitoparagrafo"/>
    <w:uiPriority w:val="99"/>
    <w:semiHidden/>
    <w:rsid w:val="00912A0A"/>
    <w:rPr>
      <w:color w:val="033B32" w:themeColor="accent5" w:themeShade="BF"/>
      <w:sz w:val="22"/>
    </w:rPr>
  </w:style>
  <w:style w:type="paragraph" w:customStyle="1" w:styleId="Informazionidicontatto">
    <w:name w:val="Informazioni di contatto"/>
    <w:basedOn w:val="Normale"/>
    <w:uiPriority w:val="3"/>
    <w:qFormat/>
    <w:rsid w:val="00CB0809"/>
    <w:pPr>
      <w:spacing w:after="0"/>
      <w:jc w:val="right"/>
    </w:pPr>
    <w:rPr>
      <w:szCs w:val="18"/>
    </w:rPr>
  </w:style>
  <w:style w:type="paragraph" w:styleId="Data">
    <w:name w:val="Date"/>
    <w:basedOn w:val="Normale"/>
    <w:next w:val="Formuladiapertura"/>
    <w:link w:val="DataCarattere"/>
    <w:uiPriority w:val="4"/>
    <w:unhideWhenUsed/>
    <w:qFormat/>
    <w:pPr>
      <w:spacing w:before="720" w:after="960"/>
    </w:pPr>
  </w:style>
  <w:style w:type="character" w:customStyle="1" w:styleId="DataCarattere">
    <w:name w:val="Data Carattere"/>
    <w:basedOn w:val="Carpredefinitoparagrafo"/>
    <w:link w:val="Data"/>
    <w:uiPriority w:val="4"/>
    <w:rsid w:val="00752FC4"/>
  </w:style>
  <w:style w:type="paragraph" w:styleId="Formuladichiusura">
    <w:name w:val="Closing"/>
    <w:basedOn w:val="Normale"/>
    <w:next w:val="Firma"/>
    <w:link w:val="FormuladichiusuraCarattere"/>
    <w:uiPriority w:val="6"/>
    <w:unhideWhenUsed/>
    <w:qFormat/>
    <w:rsid w:val="00254E0D"/>
    <w:pPr>
      <w:spacing w:after="960" w:line="240" w:lineRule="auto"/>
    </w:pPr>
  </w:style>
  <w:style w:type="character" w:customStyle="1" w:styleId="FormuladichiusuraCarattere">
    <w:name w:val="Formula di chiusura Carattere"/>
    <w:basedOn w:val="Carpredefinitoparagrafo"/>
    <w:link w:val="Formuladichiusura"/>
    <w:uiPriority w:val="6"/>
    <w:rsid w:val="00254E0D"/>
    <w:rPr>
      <w:color w:val="auto"/>
    </w:rPr>
  </w:style>
  <w:style w:type="character" w:customStyle="1" w:styleId="Titolo1Carattere">
    <w:name w:val="Titolo 1 Carattere"/>
    <w:basedOn w:val="Carpredefinitoparagrafo"/>
    <w:link w:val="Titolo1"/>
    <w:uiPriority w:val="9"/>
    <w:semiHidden/>
    <w:rsid w:val="00254E0D"/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54E0D"/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table" w:styleId="Grigliatabella">
    <w:name w:val="Table Grid"/>
    <w:basedOn w:val="Tabellanormale"/>
    <w:uiPriority w:val="59"/>
    <w:rsid w:val="005125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72222"/>
    <w:rPr>
      <w:rFonts w:ascii="Segoe UI" w:hAnsi="Segoe UI" w:cs="Segoe UI"/>
      <w:kern w:val="16"/>
      <w:sz w:val="22"/>
      <w:szCs w:val="18"/>
      <w14:ligatures w14:val="standardContextual"/>
      <w14:numForm w14:val="oldStyle"/>
      <w14:numSpacing w14:val="proportional"/>
      <w14:cntxtAlts/>
    </w:rPr>
  </w:style>
  <w:style w:type="paragraph" w:styleId="Bibliografia">
    <w:name w:val="Bibliography"/>
    <w:basedOn w:val="Normale"/>
    <w:next w:val="Normale"/>
    <w:uiPriority w:val="37"/>
    <w:semiHidden/>
    <w:unhideWhenUsed/>
    <w:rsid w:val="00572222"/>
  </w:style>
  <w:style w:type="paragraph" w:styleId="Testodelblocco">
    <w:name w:val="Block Text"/>
    <w:basedOn w:val="Normale"/>
    <w:uiPriority w:val="99"/>
    <w:semiHidden/>
    <w:unhideWhenUsed/>
    <w:rsid w:val="000F51EC"/>
    <w:pPr>
      <w:pBdr>
        <w:top w:val="single" w:sz="2" w:space="10" w:color="C3EA1F" w:themeColor="accent1" w:frame="1"/>
        <w:left w:val="single" w:sz="2" w:space="10" w:color="C3EA1F" w:themeColor="accent1" w:frame="1"/>
        <w:bottom w:val="single" w:sz="2" w:space="10" w:color="C3EA1F" w:themeColor="accent1" w:frame="1"/>
        <w:right w:val="single" w:sz="2" w:space="10" w:color="C3EA1F" w:themeColor="accent1" w:frame="1"/>
      </w:pBdr>
      <w:ind w:left="1152" w:right="1152"/>
    </w:pPr>
    <w:rPr>
      <w:rFonts w:eastAsiaTheme="minorEastAsia"/>
      <w:i/>
      <w:iCs/>
      <w:color w:val="95B511" w:themeColor="accent1" w:themeShade="BF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572222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572222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572222"/>
    <w:pPr>
      <w:spacing w:after="120"/>
    </w:pPr>
    <w:rPr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572222"/>
    <w:pPr>
      <w:spacing w:after="120"/>
      <w:ind w:left="360"/>
    </w:pPr>
  </w:style>
  <w:style w:type="character" w:customStyle="1" w:styleId="RientrocorpodeltestoCarattere">
    <w:name w:val="Rientro corpo del testo Carattere"/>
    <w:basedOn w:val="Carpredefinitoparagrafo"/>
    <w:link w:val="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572222"/>
    <w:pPr>
      <w:spacing w:after="120" w:line="480" w:lineRule="auto"/>
      <w:ind w:left="360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572222"/>
    <w:pPr>
      <w:spacing w:after="120"/>
      <w:ind w:left="360"/>
    </w:pPr>
    <w:rPr>
      <w:szCs w:val="16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character" w:styleId="Titolodellibro">
    <w:name w:val="Book Title"/>
    <w:basedOn w:val="Carpredefinitoparagrafo"/>
    <w:uiPriority w:val="33"/>
    <w:semiHidden/>
    <w:qFormat/>
    <w:rsid w:val="00572222"/>
    <w:rPr>
      <w:b/>
      <w:bCs/>
      <w:i/>
      <w:iCs/>
      <w:spacing w:val="5"/>
      <w:sz w:val="2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572222"/>
    <w:pPr>
      <w:spacing w:after="200" w:line="240" w:lineRule="auto"/>
    </w:pPr>
    <w:rPr>
      <w:i/>
      <w:iCs/>
      <w:color w:val="2C3644" w:themeColor="text2"/>
      <w:szCs w:val="18"/>
    </w:rPr>
  </w:style>
  <w:style w:type="table" w:styleId="Grigliaacolori">
    <w:name w:val="Colorful Grid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acolori-Colore1">
    <w:name w:val="Colorful Grid Accent 1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</w:rPr>
      <w:tblPr/>
      <w:tcPr>
        <w:shd w:val="clear" w:color="auto" w:fill="E7F6A5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7F6A5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acolori-Colore2">
    <w:name w:val="Colorful Grid Accent 2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</w:rPr>
      <w:tblPr/>
      <w:tcPr>
        <w:shd w:val="clear" w:color="auto" w:fill="E0FA8B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FA8B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acolori-Colore3">
    <w:name w:val="Colorful Grid Accent 3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</w:rPr>
      <w:tblPr/>
      <w:tcPr>
        <w:shd w:val="clear" w:color="auto" w:fill="86F3E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6F3E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acolori-Colore4">
    <w:name w:val="Colorful Grid Accent 4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</w:rPr>
      <w:tblPr/>
      <w:tcPr>
        <w:shd w:val="clear" w:color="auto" w:fill="95F2E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F2E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acolori-Colore5">
    <w:name w:val="Colorful Grid Accent 5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</w:rPr>
      <w:tblPr/>
      <w:tcPr>
        <w:shd w:val="clear" w:color="auto" w:fill="5CF6DF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CF6DF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acolori-Colore6">
    <w:name w:val="Colorful Grid Accent 6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</w:rPr>
      <w:tblPr/>
      <w:tcPr>
        <w:shd w:val="clear" w:color="auto" w:fill="9EACC0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EACC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Elencoacolori">
    <w:name w:val="Colorful List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Elencoacolori-Colore1">
    <w:name w:val="Colorful List Accent 1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9FDE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Elencoacolori-Colore2">
    <w:name w:val="Colorful List Accent 2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FEE2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Elencoacolori-Colore3">
    <w:name w:val="Colorful List Accent 3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1FCF8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29982" w:themeFill="accent4" w:themeFillShade="CC"/>
      </w:tcPr>
    </w:tblStylePr>
    <w:tblStylePr w:type="lastRow">
      <w:rPr>
        <w:b/>
        <w:bCs/>
        <w:color w:val="1299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Elencoacolori-Colore4">
    <w:name w:val="Colorful List Accent 4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CF8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8371" w:themeFill="accent3" w:themeFillShade="CC"/>
      </w:tcPr>
    </w:tblStylePr>
    <w:tblStylePr w:type="lastRow">
      <w:rPr>
        <w:b/>
        <w:bCs/>
        <w:color w:val="0C837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Elencoacolori-Colore5">
    <w:name w:val="Colorful List Accent 5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7FD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32B36" w:themeFill="accent6" w:themeFillShade="CC"/>
      </w:tcPr>
    </w:tblStylePr>
    <w:tblStylePr w:type="lastRow">
      <w:rPr>
        <w:b/>
        <w:bCs/>
        <w:color w:val="232B3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Elencoacolori-Colore6">
    <w:name w:val="Colorful List Accent 6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7EAEF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33F36" w:themeFill="accent5" w:themeFillShade="CC"/>
      </w:tcPr>
    </w:tblStylePr>
    <w:tblStylePr w:type="lastRow">
      <w:rPr>
        <w:b/>
        <w:bCs/>
        <w:color w:val="033F3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Sfondoacolori">
    <w:name w:val="Colorful Shading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1">
    <w:name w:val="Colorful Shading Accent 1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DE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8910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8910D" w:themeColor="accent1" w:themeShade="99"/>
          <w:insideV w:val="nil"/>
        </w:tcBorders>
        <w:shd w:val="clear" w:color="auto" w:fill="78910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910D" w:themeFill="accent1" w:themeFillShade="99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1F48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2">
    <w:name w:val="Colorful Shading Accent 2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EE2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D790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D7904" w:themeColor="accent2" w:themeShade="99"/>
          <w:insideV w:val="nil"/>
        </w:tcBorders>
        <w:shd w:val="clear" w:color="auto" w:fill="5D790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D7904" w:themeFill="accent2" w:themeFillShade="99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D8F96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3">
    <w:name w:val="Colorful Shading Accent 3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7C0A3" w:themeColor="accent4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C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625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6255" w:themeColor="accent3" w:themeShade="99"/>
          <w:insideV w:val="nil"/>
        </w:tcBorders>
        <w:shd w:val="clear" w:color="auto" w:fill="09625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6255" w:themeFill="accent3" w:themeFillShade="99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Sfondoacolori-Colore4">
    <w:name w:val="Colorful Shading Accent 4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0A48E" w:themeColor="accent3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CF8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D7361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D7361" w:themeColor="accent4" w:themeShade="99"/>
          <w:insideV w:val="nil"/>
        </w:tcBorders>
        <w:shd w:val="clear" w:color="auto" w:fill="0D7361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7361" w:themeFill="accent4" w:themeFillShade="99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7BEFDB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5">
    <w:name w:val="Colorful Shading Accent 5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C3644" w:themeColor="accent6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FD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22F2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22F28" w:themeColor="accent5" w:themeShade="99"/>
          <w:insideV w:val="nil"/>
        </w:tcBorders>
        <w:shd w:val="clear" w:color="auto" w:fill="022F2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2F28" w:themeFill="accent5" w:themeFillShade="99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34F4D8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6">
    <w:name w:val="Colorful Shading Accent 6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44F44" w:themeColor="accent5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AEF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202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2028" w:themeColor="accent6" w:themeShade="99"/>
          <w:insideV w:val="nil"/>
        </w:tcBorders>
        <w:shd w:val="clear" w:color="auto" w:fill="1A202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2028" w:themeFill="accent6" w:themeFillShade="99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8698B1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572222"/>
    <w:rPr>
      <w:sz w:val="22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572222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722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72222"/>
    <w:rPr>
      <w:b/>
      <w:bCs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Elencoscuro">
    <w:name w:val="Dark List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Elencoscuro-Colore1">
    <w:name w:val="Dark List Accent 1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3780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B51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</w:style>
  <w:style w:type="table" w:styleId="Elencoscuro-Colore2">
    <w:name w:val="Dark List Accent 2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D6404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49706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</w:style>
  <w:style w:type="table" w:styleId="Elencoscuro-Colore3">
    <w:name w:val="Dark List Accent 3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8514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C7A6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</w:style>
  <w:style w:type="table" w:styleId="Elencoscuro-Colore4">
    <w:name w:val="Dark List Accent 4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B5F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18F7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</w:style>
  <w:style w:type="table" w:styleId="Elencoscuro-Colore5">
    <w:name w:val="Dark List Accent 5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22721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33B32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</w:style>
  <w:style w:type="table" w:styleId="Elencoscuro-Colore6">
    <w:name w:val="Dark List Accent 6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1A21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283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572222"/>
    <w:rPr>
      <w:rFonts w:ascii="Segoe UI" w:hAnsi="Segoe UI" w:cs="Segoe UI"/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572222"/>
    <w:pPr>
      <w:spacing w:after="0" w:line="240" w:lineRule="auto"/>
    </w:pPr>
  </w:style>
  <w:style w:type="character" w:customStyle="1" w:styleId="FirmadipostaelettronicaCarattere">
    <w:name w:val="Firma di posta elettronica Carattere"/>
    <w:basedOn w:val="Carpredefinitoparagrafo"/>
    <w:link w:val="Firmadipostaelettronic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nfasicorsivo">
    <w:name w:val="Emphasis"/>
    <w:basedOn w:val="Carpredefinitoparagrafo"/>
    <w:uiPriority w:val="20"/>
    <w:semiHidden/>
    <w:qFormat/>
    <w:rsid w:val="00572222"/>
    <w:rPr>
      <w:i/>
      <w:iCs/>
      <w:sz w:val="22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Indirizzodestinatario">
    <w:name w:val="envelope address"/>
    <w:basedOn w:val="Normale"/>
    <w:uiPriority w:val="99"/>
    <w:semiHidden/>
    <w:unhideWhenUsed/>
    <w:rsid w:val="0057222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Indirizzomittente">
    <w:name w:val="envelope return"/>
    <w:basedOn w:val="Normale"/>
    <w:uiPriority w:val="99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0F51EC"/>
    <w:rPr>
      <w:color w:val="4E6504" w:themeColor="accent2" w:themeShade="80"/>
      <w:sz w:val="22"/>
      <w:u w:val="single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table" w:styleId="Tabellagriglia1chiara">
    <w:name w:val="Grid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1">
    <w:name w:val="Grid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7F6A5" w:themeColor="accent1" w:themeTint="66"/>
        <w:left w:val="single" w:sz="4" w:space="0" w:color="E7F6A5" w:themeColor="accent1" w:themeTint="66"/>
        <w:bottom w:val="single" w:sz="4" w:space="0" w:color="E7F6A5" w:themeColor="accent1" w:themeTint="66"/>
        <w:right w:val="single" w:sz="4" w:space="0" w:color="E7F6A5" w:themeColor="accent1" w:themeTint="66"/>
        <w:insideH w:val="single" w:sz="4" w:space="0" w:color="E7F6A5" w:themeColor="accent1" w:themeTint="66"/>
        <w:insideV w:val="single" w:sz="4" w:space="0" w:color="E7F6A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2">
    <w:name w:val="Grid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0FA8B" w:themeColor="accent2" w:themeTint="66"/>
        <w:left w:val="single" w:sz="4" w:space="0" w:color="E0FA8B" w:themeColor="accent2" w:themeTint="66"/>
        <w:bottom w:val="single" w:sz="4" w:space="0" w:color="E0FA8B" w:themeColor="accent2" w:themeTint="66"/>
        <w:right w:val="single" w:sz="4" w:space="0" w:color="E0FA8B" w:themeColor="accent2" w:themeTint="66"/>
        <w:insideH w:val="single" w:sz="4" w:space="0" w:color="E0FA8B" w:themeColor="accent2" w:themeTint="66"/>
        <w:insideV w:val="single" w:sz="4" w:space="0" w:color="E0FA8B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3">
    <w:name w:val="Grid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86F3E3" w:themeColor="accent3" w:themeTint="66"/>
        <w:left w:val="single" w:sz="4" w:space="0" w:color="86F3E3" w:themeColor="accent3" w:themeTint="66"/>
        <w:bottom w:val="single" w:sz="4" w:space="0" w:color="86F3E3" w:themeColor="accent3" w:themeTint="66"/>
        <w:right w:val="single" w:sz="4" w:space="0" w:color="86F3E3" w:themeColor="accent3" w:themeTint="66"/>
        <w:insideH w:val="single" w:sz="4" w:space="0" w:color="86F3E3" w:themeColor="accent3" w:themeTint="66"/>
        <w:insideV w:val="single" w:sz="4" w:space="0" w:color="86F3E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4">
    <w:name w:val="Grid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5F2E2" w:themeColor="accent4" w:themeTint="66"/>
        <w:left w:val="single" w:sz="4" w:space="0" w:color="95F2E2" w:themeColor="accent4" w:themeTint="66"/>
        <w:bottom w:val="single" w:sz="4" w:space="0" w:color="95F2E2" w:themeColor="accent4" w:themeTint="66"/>
        <w:right w:val="single" w:sz="4" w:space="0" w:color="95F2E2" w:themeColor="accent4" w:themeTint="66"/>
        <w:insideH w:val="single" w:sz="4" w:space="0" w:color="95F2E2" w:themeColor="accent4" w:themeTint="66"/>
        <w:insideV w:val="single" w:sz="4" w:space="0" w:color="95F2E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5">
    <w:name w:val="Grid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5CF6DF" w:themeColor="accent5" w:themeTint="66"/>
        <w:left w:val="single" w:sz="4" w:space="0" w:color="5CF6DF" w:themeColor="accent5" w:themeTint="66"/>
        <w:bottom w:val="single" w:sz="4" w:space="0" w:color="5CF6DF" w:themeColor="accent5" w:themeTint="66"/>
        <w:right w:val="single" w:sz="4" w:space="0" w:color="5CF6DF" w:themeColor="accent5" w:themeTint="66"/>
        <w:insideH w:val="single" w:sz="4" w:space="0" w:color="5CF6DF" w:themeColor="accent5" w:themeTint="66"/>
        <w:insideV w:val="single" w:sz="4" w:space="0" w:color="5CF6D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6">
    <w:name w:val="Grid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EACC0" w:themeColor="accent6" w:themeTint="66"/>
        <w:left w:val="single" w:sz="4" w:space="0" w:color="9EACC0" w:themeColor="accent6" w:themeTint="66"/>
        <w:bottom w:val="single" w:sz="4" w:space="0" w:color="9EACC0" w:themeColor="accent6" w:themeTint="66"/>
        <w:right w:val="single" w:sz="4" w:space="0" w:color="9EACC0" w:themeColor="accent6" w:themeTint="66"/>
        <w:insideH w:val="single" w:sz="4" w:space="0" w:color="9EACC0" w:themeColor="accent6" w:themeTint="66"/>
        <w:insideV w:val="single" w:sz="4" w:space="0" w:color="9EACC0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2">
    <w:name w:val="Grid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2-colore1">
    <w:name w:val="Grid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BF278" w:themeColor="accent1" w:themeTint="99"/>
        <w:bottom w:val="single" w:sz="2" w:space="0" w:color="DBF278" w:themeColor="accent1" w:themeTint="99"/>
        <w:insideH w:val="single" w:sz="2" w:space="0" w:color="DBF278" w:themeColor="accent1" w:themeTint="99"/>
        <w:insideV w:val="single" w:sz="2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BF27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2-colore2">
    <w:name w:val="Grid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0F852" w:themeColor="accent2" w:themeTint="99"/>
        <w:bottom w:val="single" w:sz="2" w:space="0" w:color="D0F852" w:themeColor="accent2" w:themeTint="99"/>
        <w:insideH w:val="single" w:sz="2" w:space="0" w:color="D0F852" w:themeColor="accent2" w:themeTint="99"/>
        <w:insideV w:val="single" w:sz="2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F85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2-colore3">
    <w:name w:val="Grid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4AEDD5" w:themeColor="accent3" w:themeTint="99"/>
        <w:bottom w:val="single" w:sz="2" w:space="0" w:color="4AEDD5" w:themeColor="accent3" w:themeTint="99"/>
        <w:insideH w:val="single" w:sz="2" w:space="0" w:color="4AEDD5" w:themeColor="accent3" w:themeTint="99"/>
        <w:insideV w:val="single" w:sz="2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AEDD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2-colore4">
    <w:name w:val="Grid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0ECD4" w:themeColor="accent4" w:themeTint="99"/>
        <w:bottom w:val="single" w:sz="2" w:space="0" w:color="60ECD4" w:themeColor="accent4" w:themeTint="99"/>
        <w:insideH w:val="single" w:sz="2" w:space="0" w:color="60ECD4" w:themeColor="accent4" w:themeTint="99"/>
        <w:insideV w:val="single" w:sz="2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ECD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2-colore5">
    <w:name w:val="Grid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0CF1CF" w:themeColor="accent5" w:themeTint="99"/>
        <w:bottom w:val="single" w:sz="2" w:space="0" w:color="0CF1CF" w:themeColor="accent5" w:themeTint="99"/>
        <w:insideH w:val="single" w:sz="2" w:space="0" w:color="0CF1CF" w:themeColor="accent5" w:themeTint="99"/>
        <w:insideV w:val="single" w:sz="2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CF1C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2-colore6">
    <w:name w:val="Grid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D83A1" w:themeColor="accent6" w:themeTint="99"/>
        <w:bottom w:val="single" w:sz="2" w:space="0" w:color="6D83A1" w:themeColor="accent6" w:themeTint="99"/>
        <w:insideH w:val="single" w:sz="2" w:space="0" w:color="6D83A1" w:themeColor="accent6" w:themeTint="99"/>
        <w:insideV w:val="single" w:sz="2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D83A1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Grigliatab3">
    <w:name w:val="Grid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3-colore1">
    <w:name w:val="Grid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3-colore2">
    <w:name w:val="Grid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3-colore3">
    <w:name w:val="Grid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3-colore4">
    <w:name w:val="Grid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3-colore5">
    <w:name w:val="Grid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3-colore6">
    <w:name w:val="Grid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table" w:styleId="Grigliatab4">
    <w:name w:val="Grid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4-colore1">
    <w:name w:val="Grid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4-colore2">
    <w:name w:val="Grid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4-colore3">
    <w:name w:val="Grid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4-colore4">
    <w:name w:val="Grid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4-colore5">
    <w:name w:val="Grid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4-colore6">
    <w:name w:val="Grid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5scura">
    <w:name w:val="Grid Table 5 Dark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lagriglia5scura-colore1">
    <w:name w:val="Grid Table 5 Dark Accent 1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7F6A5" w:themeFill="accent1" w:themeFillTint="66"/>
      </w:tcPr>
    </w:tblStylePr>
  </w:style>
  <w:style w:type="table" w:styleId="Tabellagriglia5scura-colore2">
    <w:name w:val="Grid Table 5 Dark Accent 2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E0FA8B" w:themeFill="accent2" w:themeFillTint="66"/>
      </w:tcPr>
    </w:tblStylePr>
  </w:style>
  <w:style w:type="table" w:styleId="Tabellagriglia5scura-colore3">
    <w:name w:val="Grid Table 5 Dark Accent 3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86F3E3" w:themeFill="accent3" w:themeFillTint="66"/>
      </w:tcPr>
    </w:tblStylePr>
  </w:style>
  <w:style w:type="table" w:styleId="Tabellagriglia5scura-colore4">
    <w:name w:val="Grid Table 5 Dark Accent 4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95F2E2" w:themeFill="accent4" w:themeFillTint="66"/>
      </w:tcPr>
    </w:tblStylePr>
  </w:style>
  <w:style w:type="table" w:styleId="Tabellagriglia5scura-colore5">
    <w:name w:val="Grid Table 5 Dark Accent 5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5CF6DF" w:themeFill="accent5" w:themeFillTint="66"/>
      </w:tcPr>
    </w:tblStylePr>
  </w:style>
  <w:style w:type="table" w:styleId="Tabellagriglia5scura-colore6">
    <w:name w:val="Grid Table 5 Dark Accent 6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9EACC0" w:themeFill="accent6" w:themeFillTint="66"/>
      </w:tcPr>
    </w:tblStylePr>
  </w:style>
  <w:style w:type="table" w:styleId="Tabellagriglia6acolori">
    <w:name w:val="Grid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6acolori-colore1">
    <w:name w:val="Grid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6acolori-colore2">
    <w:name w:val="Grid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6acolori-colore3">
    <w:name w:val="Grid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6acolori-colore4">
    <w:name w:val="Grid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6acolori-colore5">
    <w:name w:val="Grid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6acolori-colore6">
    <w:name w:val="Grid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7acolori">
    <w:name w:val="Grid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7acolori-colore1">
    <w:name w:val="Grid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7acolori-colore2">
    <w:name w:val="Grid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7acolori-colore3">
    <w:name w:val="Grid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7acolori-colore4">
    <w:name w:val="Grid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7acolori-colore5">
    <w:name w:val="Grid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7acolori-colore6">
    <w:name w:val="Grid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4"/>
      <w:szCs w:val="24"/>
      <w14:ligatures w14:val="standardContextual"/>
      <w14:numForm w14:val="oldStyle"/>
      <w14:numSpacing w14:val="proportional"/>
      <w14:cntxtAlts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72222"/>
    <w:rPr>
      <w:rFonts w:asciiTheme="majorHAnsi" w:eastAsiaTheme="majorEastAsia" w:hAnsiTheme="majorHAnsi" w:cstheme="majorBidi"/>
      <w:i/>
      <w:iCs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72222"/>
    <w:rPr>
      <w:rFonts w:asciiTheme="majorHAnsi" w:eastAsiaTheme="majorEastAsia" w:hAnsiTheme="majorHAnsi" w:cstheme="majorBidi"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72222"/>
    <w:rPr>
      <w:rFonts w:asciiTheme="majorHAnsi" w:eastAsiaTheme="majorEastAsia" w:hAnsiTheme="majorHAnsi" w:cstheme="majorBidi"/>
      <w:i/>
      <w:iCs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72222"/>
    <w:rPr>
      <w:rFonts w:asciiTheme="majorHAnsi" w:eastAsiaTheme="majorEastAsia" w:hAnsiTheme="majorHAnsi" w:cstheme="majorBidi"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72222"/>
    <w:rPr>
      <w:rFonts w:asciiTheme="majorHAnsi" w:eastAsiaTheme="majorEastAsia" w:hAnsiTheme="majorHAnsi" w:cstheme="majorBidi"/>
      <w:i/>
      <w:iCs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styleId="AcronimoHTML">
    <w:name w:val="HTML Acronym"/>
    <w:basedOn w:val="Carpredefinitoparagrafo"/>
    <w:uiPriority w:val="99"/>
    <w:semiHidden/>
    <w:unhideWhenUsed/>
    <w:rsid w:val="00572222"/>
    <w:rPr>
      <w:sz w:val="22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572222"/>
    <w:pPr>
      <w:spacing w:after="0" w:line="240" w:lineRule="auto"/>
    </w:pPr>
    <w:rPr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572222"/>
    <w:rPr>
      <w:i/>
      <w:iCs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CitazioneHTML">
    <w:name w:val="HTML Cit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diceHTML">
    <w:name w:val="HTML Code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DefinizioneHTML">
    <w:name w:val="HTML Definition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TastieraHTML">
    <w:name w:val="HTML Keyboard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572222"/>
    <w:pPr>
      <w:spacing w:after="0" w:line="240" w:lineRule="auto"/>
    </w:pPr>
    <w:rPr>
      <w:rFonts w:ascii="Consolas" w:hAnsi="Consolas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sempioHTML">
    <w:name w:val="HTML Sample"/>
    <w:basedOn w:val="Carpredefinitoparagrafo"/>
    <w:uiPriority w:val="99"/>
    <w:semiHidden/>
    <w:unhideWhenUsed/>
    <w:rsid w:val="00572222"/>
    <w:rPr>
      <w:rFonts w:ascii="Consolas" w:hAnsi="Consolas"/>
      <w:sz w:val="24"/>
      <w:szCs w:val="24"/>
    </w:rPr>
  </w:style>
  <w:style w:type="character" w:styleId="MacchinadascrivereHTML">
    <w:name w:val="HTML Typewriter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VariabileHTML">
    <w:name w:val="HTML Variabl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llegamentoipertestuale">
    <w:name w:val="Hyperlink"/>
    <w:basedOn w:val="Carpredefinitoparagrafo"/>
    <w:uiPriority w:val="99"/>
    <w:unhideWhenUsed/>
    <w:rsid w:val="000F51EC"/>
    <w:rPr>
      <w:color w:val="0B6051" w:themeColor="accent4" w:themeShade="80"/>
      <w:sz w:val="22"/>
      <w:u w:val="single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200" w:hanging="20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400" w:hanging="20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600" w:hanging="20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800" w:hanging="20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000" w:hanging="20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200" w:hanging="20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400" w:hanging="20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600" w:hanging="20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800" w:hanging="200"/>
    </w:pPr>
  </w:style>
  <w:style w:type="paragraph" w:styleId="Titoloindice">
    <w:name w:val="index heading"/>
    <w:basedOn w:val="Normale"/>
    <w:next w:val="Indice1"/>
    <w:uiPriority w:val="99"/>
    <w:semiHidden/>
    <w:unhideWhenUsed/>
    <w:rsid w:val="00572222"/>
    <w:rPr>
      <w:rFonts w:asciiTheme="majorHAnsi" w:eastAsiaTheme="majorEastAsia" w:hAnsiTheme="majorHAnsi" w:cstheme="majorBidi"/>
      <w:b/>
      <w:bCs/>
    </w:rPr>
  </w:style>
  <w:style w:type="character" w:styleId="Enfasiintensa">
    <w:name w:val="Intense Emphasis"/>
    <w:basedOn w:val="Carpredefinitoparagrafo"/>
    <w:uiPriority w:val="21"/>
    <w:semiHidden/>
    <w:qFormat/>
    <w:rsid w:val="000F51EC"/>
    <w:rPr>
      <w:i/>
      <w:iCs/>
      <w:color w:val="95B511" w:themeColor="accent1" w:themeShade="BF"/>
      <w:sz w:val="22"/>
    </w:rPr>
  </w:style>
  <w:style w:type="paragraph" w:styleId="Citazioneintensa">
    <w:name w:val="Intense Quote"/>
    <w:basedOn w:val="Normale"/>
    <w:next w:val="Normale"/>
    <w:link w:val="CitazioneintensaCarattere"/>
    <w:uiPriority w:val="30"/>
    <w:semiHidden/>
    <w:qFormat/>
    <w:rsid w:val="000F51EC"/>
    <w:pPr>
      <w:pBdr>
        <w:top w:val="single" w:sz="4" w:space="10" w:color="C3EA1F" w:themeColor="accent1"/>
        <w:bottom w:val="single" w:sz="4" w:space="10" w:color="C3EA1F" w:themeColor="accent1"/>
      </w:pBdr>
      <w:spacing w:before="360" w:after="360"/>
      <w:ind w:left="864" w:right="864"/>
      <w:jc w:val="center"/>
    </w:pPr>
    <w:rPr>
      <w:i/>
      <w:iCs/>
      <w:color w:val="95B51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semiHidden/>
    <w:rsid w:val="000F51EC"/>
    <w:rPr>
      <w:i/>
      <w:iCs/>
      <w:color w:val="95B511" w:themeColor="accent1" w:themeShade="BF"/>
    </w:rPr>
  </w:style>
  <w:style w:type="character" w:styleId="Riferimentointenso">
    <w:name w:val="Intense Reference"/>
    <w:basedOn w:val="Carpredefinitoparagrafo"/>
    <w:uiPriority w:val="32"/>
    <w:semiHidden/>
    <w:qFormat/>
    <w:rsid w:val="000F51EC"/>
    <w:rPr>
      <w:b/>
      <w:bCs/>
      <w:caps w:val="0"/>
      <w:smallCaps/>
      <w:color w:val="95B511" w:themeColor="accent1" w:themeShade="BF"/>
      <w:spacing w:val="5"/>
      <w:sz w:val="22"/>
    </w:rPr>
  </w:style>
  <w:style w:type="table" w:styleId="Grigliachiara">
    <w:name w:val="Light Grid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gliachiara-Colore1">
    <w:name w:val="Light Grid Accent 1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1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  <w:shd w:val="clear" w:color="auto" w:fill="F0F9C7" w:themeFill="accent1" w:themeFillTint="3F"/>
      </w:tcPr>
    </w:tblStylePr>
    <w:tblStylePr w:type="band2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</w:tcPr>
    </w:tblStylePr>
  </w:style>
  <w:style w:type="table" w:styleId="Grigliachiara-Colore2">
    <w:name w:val="Light Grid Accent 2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1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  <w:shd w:val="clear" w:color="auto" w:fill="EBFCB7" w:themeFill="accent2" w:themeFillTint="3F"/>
      </w:tcPr>
    </w:tblStylePr>
    <w:tblStylePr w:type="band2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</w:tcPr>
    </w:tblStylePr>
  </w:style>
  <w:style w:type="table" w:styleId="Grigliachiara-Colore3">
    <w:name w:val="Light Grid Accent 3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1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  <w:shd w:val="clear" w:color="auto" w:fill="B4F7ED" w:themeFill="accent3" w:themeFillTint="3F"/>
      </w:tcPr>
    </w:tblStylePr>
    <w:tblStylePr w:type="band2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</w:tcPr>
    </w:tblStylePr>
  </w:style>
  <w:style w:type="table" w:styleId="Grigliachiara-Colore4">
    <w:name w:val="Light Grid Accent 4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1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  <w:shd w:val="clear" w:color="auto" w:fill="BDF7ED" w:themeFill="accent4" w:themeFillTint="3F"/>
      </w:tcPr>
    </w:tblStylePr>
    <w:tblStylePr w:type="band2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</w:tcPr>
    </w:tblStylePr>
  </w:style>
  <w:style w:type="table" w:styleId="Grigliachiara-Colore5">
    <w:name w:val="Light Grid Accent 5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1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  <w:shd w:val="clear" w:color="auto" w:fill="9AFAEB" w:themeFill="accent5" w:themeFillTint="3F"/>
      </w:tcPr>
    </w:tblStylePr>
    <w:tblStylePr w:type="band2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</w:tcPr>
    </w:tblStylePr>
  </w:style>
  <w:style w:type="table" w:styleId="Grigliachiara-Colore6">
    <w:name w:val="Light Grid Accent 6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1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  <w:shd w:val="clear" w:color="auto" w:fill="C3CCD8" w:themeFill="accent6" w:themeFillTint="3F"/>
      </w:tcPr>
    </w:tblStylePr>
    <w:tblStylePr w:type="band2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</w:tcPr>
    </w:tblStylePr>
  </w:style>
  <w:style w:type="table" w:styleId="Elencochiaro">
    <w:name w:val="Light List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Elencochiaro-Colore1">
    <w:name w:val="Light List Accent 1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</w:style>
  <w:style w:type="table" w:styleId="Elencochiaro-Colore2">
    <w:name w:val="Light List Accent 2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</w:style>
  <w:style w:type="table" w:styleId="Elencochiaro-Colore3">
    <w:name w:val="Light List Accent 3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</w:style>
  <w:style w:type="table" w:styleId="Elencochiaro-Colore4">
    <w:name w:val="Light List Accent 4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</w:style>
  <w:style w:type="table" w:styleId="Elencochiaro-Colore5">
    <w:name w:val="Light List Accent 5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</w:style>
  <w:style w:type="table" w:styleId="Elencochiaro-Colore6">
    <w:name w:val="Light List Accent 6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</w:style>
  <w:style w:type="table" w:styleId="Sfondochiaro">
    <w:name w:val="Light Shading"/>
    <w:basedOn w:val="Tabellanormale"/>
    <w:uiPriority w:val="60"/>
    <w:semiHidden/>
    <w:unhideWhenUsed/>
    <w:rsid w:val="005722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semiHidden/>
    <w:unhideWhenUsed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</w:style>
  <w:style w:type="table" w:styleId="Sfondochiaro-Colore2">
    <w:name w:val="Light Shading Accent 2"/>
    <w:basedOn w:val="Tabellanormale"/>
    <w:uiPriority w:val="60"/>
    <w:semiHidden/>
    <w:unhideWhenUsed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</w:style>
  <w:style w:type="table" w:styleId="Sfondochiaro-Colore3">
    <w:name w:val="Light Shading Accent 3"/>
    <w:basedOn w:val="Tabellanormale"/>
    <w:uiPriority w:val="60"/>
    <w:semiHidden/>
    <w:unhideWhenUsed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</w:style>
  <w:style w:type="table" w:styleId="Sfondochiaro-Colore4">
    <w:name w:val="Light Shading Accent 4"/>
    <w:basedOn w:val="Tabellanormale"/>
    <w:uiPriority w:val="60"/>
    <w:semiHidden/>
    <w:unhideWhenUsed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</w:style>
  <w:style w:type="table" w:styleId="Sfondochiaro-Colore5">
    <w:name w:val="Light Shading Accent 5"/>
    <w:basedOn w:val="Tabellanormale"/>
    <w:uiPriority w:val="60"/>
    <w:semiHidden/>
    <w:unhideWhenUsed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</w:style>
  <w:style w:type="table" w:styleId="Sfondochiaro-Colore6">
    <w:name w:val="Light Shading Accent 6"/>
    <w:basedOn w:val="Tabellanormale"/>
    <w:uiPriority w:val="60"/>
    <w:semiHidden/>
    <w:unhideWhenUsed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</w:style>
  <w:style w:type="character" w:styleId="Numeroriga">
    <w:name w:val="line number"/>
    <w:basedOn w:val="Carpredefinitoparagrafo"/>
    <w:uiPriority w:val="99"/>
    <w:semiHidden/>
    <w:unhideWhenUsed/>
    <w:rsid w:val="00572222"/>
    <w:rPr>
      <w:sz w:val="22"/>
    </w:rPr>
  </w:style>
  <w:style w:type="paragraph" w:styleId="Elenco">
    <w:name w:val="List"/>
    <w:basedOn w:val="Normale"/>
    <w:uiPriority w:val="99"/>
    <w:semiHidden/>
    <w:unhideWhenUsed/>
    <w:rsid w:val="00572222"/>
    <w:pPr>
      <w:ind w:left="360" w:hanging="360"/>
      <w:contextualSpacing/>
    </w:pPr>
  </w:style>
  <w:style w:type="paragraph" w:styleId="Elenco2">
    <w:name w:val="List 2"/>
    <w:basedOn w:val="Normale"/>
    <w:uiPriority w:val="99"/>
    <w:semiHidden/>
    <w:unhideWhenUsed/>
    <w:rsid w:val="00572222"/>
    <w:pPr>
      <w:ind w:left="720" w:hanging="360"/>
      <w:contextualSpacing/>
    </w:pPr>
  </w:style>
  <w:style w:type="paragraph" w:styleId="Elenco3">
    <w:name w:val="List 3"/>
    <w:basedOn w:val="Normale"/>
    <w:uiPriority w:val="99"/>
    <w:semiHidden/>
    <w:unhideWhenUsed/>
    <w:rsid w:val="00572222"/>
    <w:pPr>
      <w:ind w:left="1080" w:hanging="360"/>
      <w:contextualSpacing/>
    </w:pPr>
  </w:style>
  <w:style w:type="paragraph" w:styleId="Elenco4">
    <w:name w:val="List 4"/>
    <w:basedOn w:val="Normale"/>
    <w:uiPriority w:val="99"/>
    <w:semiHidden/>
    <w:unhideWhenUsed/>
    <w:rsid w:val="00572222"/>
    <w:pPr>
      <w:ind w:left="1440" w:hanging="360"/>
      <w:contextualSpacing/>
    </w:pPr>
  </w:style>
  <w:style w:type="paragraph" w:styleId="Elenco5">
    <w:name w:val="List 5"/>
    <w:basedOn w:val="Normale"/>
    <w:uiPriority w:val="99"/>
    <w:semiHidden/>
    <w:unhideWhenUsed/>
    <w:rsid w:val="00572222"/>
    <w:pPr>
      <w:ind w:left="1800" w:hanging="360"/>
      <w:contextualSpacing/>
    </w:pPr>
  </w:style>
  <w:style w:type="paragraph" w:styleId="Puntoelenco">
    <w:name w:val="List Bullet"/>
    <w:basedOn w:val="Normale"/>
    <w:uiPriority w:val="99"/>
    <w:semiHidden/>
    <w:unhideWhenUsed/>
    <w:rsid w:val="00572222"/>
    <w:pPr>
      <w:numPr>
        <w:numId w:val="1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572222"/>
    <w:pPr>
      <w:numPr>
        <w:numId w:val="2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572222"/>
    <w:pPr>
      <w:numPr>
        <w:numId w:val="3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572222"/>
    <w:pPr>
      <w:numPr>
        <w:numId w:val="4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572222"/>
    <w:pPr>
      <w:numPr>
        <w:numId w:val="5"/>
      </w:numPr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572222"/>
    <w:pPr>
      <w:spacing w:after="120"/>
      <w:ind w:left="360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572222"/>
    <w:pPr>
      <w:spacing w:after="120"/>
      <w:ind w:left="720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572222"/>
    <w:pPr>
      <w:spacing w:after="120"/>
      <w:ind w:left="1080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572222"/>
    <w:pPr>
      <w:spacing w:after="120"/>
      <w:ind w:left="1440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572222"/>
    <w:pPr>
      <w:spacing w:after="120"/>
      <w:ind w:left="1800"/>
      <w:contextualSpacing/>
    </w:pPr>
  </w:style>
  <w:style w:type="paragraph" w:styleId="Numeroelenco">
    <w:name w:val="List Number"/>
    <w:basedOn w:val="Normale"/>
    <w:uiPriority w:val="99"/>
    <w:semiHidden/>
    <w:unhideWhenUsed/>
    <w:rsid w:val="00572222"/>
    <w:pPr>
      <w:numPr>
        <w:numId w:val="6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572222"/>
    <w:pPr>
      <w:numPr>
        <w:numId w:val="7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572222"/>
    <w:pPr>
      <w:numPr>
        <w:numId w:val="8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572222"/>
    <w:pPr>
      <w:numPr>
        <w:numId w:val="9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572222"/>
    <w:pPr>
      <w:numPr>
        <w:numId w:val="10"/>
      </w:numPr>
      <w:contextualSpacing/>
    </w:pPr>
  </w:style>
  <w:style w:type="paragraph" w:styleId="Paragrafoelenco">
    <w:name w:val="List Paragraph"/>
    <w:basedOn w:val="Normale"/>
    <w:uiPriority w:val="34"/>
    <w:semiHidden/>
    <w:qFormat/>
    <w:rsid w:val="00572222"/>
    <w:pPr>
      <w:ind w:left="720"/>
      <w:contextualSpacing/>
    </w:pPr>
  </w:style>
  <w:style w:type="table" w:styleId="Tabellaelenco1chiara">
    <w:name w:val="List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1chiara-colore1">
    <w:name w:val="List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1chiara-colore2">
    <w:name w:val="List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1chiara-colore3">
    <w:name w:val="List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1chiara-colore4">
    <w:name w:val="List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1chiara-colore5">
    <w:name w:val="List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1chiara-colore6">
    <w:name w:val="List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2">
    <w:name w:val="List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2-colore1">
    <w:name w:val="List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bottom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2-colore2">
    <w:name w:val="List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bottom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2-colore3">
    <w:name w:val="List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bottom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2-colore4">
    <w:name w:val="List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bottom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2-colore5">
    <w:name w:val="List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bottom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2-colore6">
    <w:name w:val="List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bottom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Elencotab3">
    <w:name w:val="List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laelenco3-colore1">
    <w:name w:val="List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C3EA1F" w:themeColor="accent1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3EA1F" w:themeColor="accent1"/>
          <w:right w:val="single" w:sz="4" w:space="0" w:color="C3EA1F" w:themeColor="accent1"/>
        </w:tcBorders>
      </w:tcPr>
    </w:tblStylePr>
    <w:tblStylePr w:type="band1Horz">
      <w:tblPr/>
      <w:tcPr>
        <w:tcBorders>
          <w:top w:val="single" w:sz="4" w:space="0" w:color="C3EA1F" w:themeColor="accent1"/>
          <w:bottom w:val="single" w:sz="4" w:space="0" w:color="C3EA1F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3EA1F" w:themeColor="accent1"/>
          <w:left w:val="nil"/>
        </w:tcBorders>
      </w:tcPr>
    </w:tblStylePr>
    <w:tblStylePr w:type="swCell">
      <w:tblPr/>
      <w:tcPr>
        <w:tcBorders>
          <w:top w:val="double" w:sz="4" w:space="0" w:color="C3EA1F" w:themeColor="accent1"/>
          <w:right w:val="nil"/>
        </w:tcBorders>
      </w:tcPr>
    </w:tblStylePr>
  </w:style>
  <w:style w:type="table" w:styleId="Tabellaelenco3-colore2">
    <w:name w:val="List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DCB08" w:themeColor="accent2"/>
          <w:right w:val="single" w:sz="4" w:space="0" w:color="9DCB08" w:themeColor="accent2"/>
        </w:tcBorders>
      </w:tcPr>
    </w:tblStylePr>
    <w:tblStylePr w:type="band1Horz">
      <w:tblPr/>
      <w:tcPr>
        <w:tcBorders>
          <w:top w:val="single" w:sz="4" w:space="0" w:color="9DCB08" w:themeColor="accent2"/>
          <w:bottom w:val="single" w:sz="4" w:space="0" w:color="9DCB08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DCB08" w:themeColor="accent2"/>
          <w:left w:val="nil"/>
        </w:tcBorders>
      </w:tcPr>
    </w:tblStylePr>
    <w:tblStylePr w:type="swCell">
      <w:tblPr/>
      <w:tcPr>
        <w:tcBorders>
          <w:top w:val="double" w:sz="4" w:space="0" w:color="9DCB08" w:themeColor="accent2"/>
          <w:right w:val="nil"/>
        </w:tcBorders>
      </w:tcPr>
    </w:tblStylePr>
  </w:style>
  <w:style w:type="table" w:styleId="Tabellaelenco3-colore3">
    <w:name w:val="List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0A48E" w:themeColor="accent3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0A48E" w:themeColor="accent3"/>
          <w:right w:val="single" w:sz="4" w:space="0" w:color="10A48E" w:themeColor="accent3"/>
        </w:tcBorders>
      </w:tcPr>
    </w:tblStylePr>
    <w:tblStylePr w:type="band1Horz">
      <w:tblPr/>
      <w:tcPr>
        <w:tcBorders>
          <w:top w:val="single" w:sz="4" w:space="0" w:color="10A48E" w:themeColor="accent3"/>
          <w:bottom w:val="single" w:sz="4" w:space="0" w:color="10A4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0A48E" w:themeColor="accent3"/>
          <w:left w:val="nil"/>
        </w:tcBorders>
      </w:tcPr>
    </w:tblStylePr>
    <w:tblStylePr w:type="swCell">
      <w:tblPr/>
      <w:tcPr>
        <w:tcBorders>
          <w:top w:val="double" w:sz="4" w:space="0" w:color="10A48E" w:themeColor="accent3"/>
          <w:right w:val="nil"/>
        </w:tcBorders>
      </w:tcPr>
    </w:tblStylePr>
  </w:style>
  <w:style w:type="table" w:styleId="Tabellaelenco3-colore4">
    <w:name w:val="List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7C0A3" w:themeColor="accent4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7C0A3" w:themeColor="accent4"/>
          <w:right w:val="single" w:sz="4" w:space="0" w:color="17C0A3" w:themeColor="accent4"/>
        </w:tcBorders>
      </w:tcPr>
    </w:tblStylePr>
    <w:tblStylePr w:type="band1Horz">
      <w:tblPr/>
      <w:tcPr>
        <w:tcBorders>
          <w:top w:val="single" w:sz="4" w:space="0" w:color="17C0A3" w:themeColor="accent4"/>
          <w:bottom w:val="single" w:sz="4" w:space="0" w:color="17C0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7C0A3" w:themeColor="accent4"/>
          <w:left w:val="nil"/>
        </w:tcBorders>
      </w:tcPr>
    </w:tblStylePr>
    <w:tblStylePr w:type="swCell">
      <w:tblPr/>
      <w:tcPr>
        <w:tcBorders>
          <w:top w:val="double" w:sz="4" w:space="0" w:color="17C0A3" w:themeColor="accent4"/>
          <w:right w:val="nil"/>
        </w:tcBorders>
      </w:tcPr>
    </w:tblStylePr>
  </w:style>
  <w:style w:type="table" w:styleId="Tabellaelenco3-colore5">
    <w:name w:val="List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44F44" w:themeColor="accent5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44F44" w:themeColor="accent5"/>
          <w:right w:val="single" w:sz="4" w:space="0" w:color="044F44" w:themeColor="accent5"/>
        </w:tcBorders>
      </w:tcPr>
    </w:tblStylePr>
    <w:tblStylePr w:type="band1Horz">
      <w:tblPr/>
      <w:tcPr>
        <w:tcBorders>
          <w:top w:val="single" w:sz="4" w:space="0" w:color="044F44" w:themeColor="accent5"/>
          <w:bottom w:val="single" w:sz="4" w:space="0" w:color="044F4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44F44" w:themeColor="accent5"/>
          <w:left w:val="nil"/>
        </w:tcBorders>
      </w:tcPr>
    </w:tblStylePr>
    <w:tblStylePr w:type="swCell">
      <w:tblPr/>
      <w:tcPr>
        <w:tcBorders>
          <w:top w:val="double" w:sz="4" w:space="0" w:color="044F44" w:themeColor="accent5"/>
          <w:right w:val="nil"/>
        </w:tcBorders>
      </w:tcPr>
    </w:tblStylePr>
  </w:style>
  <w:style w:type="table" w:styleId="Tabellaelenco3-colore6">
    <w:name w:val="List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2C3644" w:themeColor="accent6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3644" w:themeColor="accent6"/>
          <w:right w:val="single" w:sz="4" w:space="0" w:color="2C3644" w:themeColor="accent6"/>
        </w:tcBorders>
      </w:tcPr>
    </w:tblStylePr>
    <w:tblStylePr w:type="band1Horz">
      <w:tblPr/>
      <w:tcPr>
        <w:tcBorders>
          <w:top w:val="single" w:sz="4" w:space="0" w:color="2C3644" w:themeColor="accent6"/>
          <w:bottom w:val="single" w:sz="4" w:space="0" w:color="2C3644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3644" w:themeColor="accent6"/>
          <w:left w:val="nil"/>
        </w:tcBorders>
      </w:tcPr>
    </w:tblStylePr>
    <w:tblStylePr w:type="swCell">
      <w:tblPr/>
      <w:tcPr>
        <w:tcBorders>
          <w:top w:val="double" w:sz="4" w:space="0" w:color="2C3644" w:themeColor="accent6"/>
          <w:right w:val="nil"/>
        </w:tcBorders>
      </w:tcPr>
    </w:tblStylePr>
  </w:style>
  <w:style w:type="table" w:styleId="Elencotab4">
    <w:name w:val="List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4-colore1">
    <w:name w:val="List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4-colore2">
    <w:name w:val="List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4-colore3">
    <w:name w:val="List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4-colore4">
    <w:name w:val="List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4-colore5">
    <w:name w:val="List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4-colore6">
    <w:name w:val="List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5scura">
    <w:name w:val="List Table 5 Dark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1">
    <w:name w:val="List Table 5 Dark Accent 1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3EA1F" w:themeColor="accent1"/>
        <w:left w:val="single" w:sz="24" w:space="0" w:color="C3EA1F" w:themeColor="accent1"/>
        <w:bottom w:val="single" w:sz="24" w:space="0" w:color="C3EA1F" w:themeColor="accent1"/>
        <w:right w:val="single" w:sz="24" w:space="0" w:color="C3EA1F" w:themeColor="accent1"/>
      </w:tblBorders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2">
    <w:name w:val="List Table 5 Dark Accent 2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DCB08" w:themeColor="accent2"/>
        <w:left w:val="single" w:sz="24" w:space="0" w:color="9DCB08" w:themeColor="accent2"/>
        <w:bottom w:val="single" w:sz="24" w:space="0" w:color="9DCB08" w:themeColor="accent2"/>
        <w:right w:val="single" w:sz="24" w:space="0" w:color="9DCB08" w:themeColor="accent2"/>
      </w:tblBorders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3">
    <w:name w:val="List Table 5 Dark Accent 3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0A48E" w:themeColor="accent3"/>
        <w:left w:val="single" w:sz="24" w:space="0" w:color="10A48E" w:themeColor="accent3"/>
        <w:bottom w:val="single" w:sz="24" w:space="0" w:color="10A48E" w:themeColor="accent3"/>
        <w:right w:val="single" w:sz="24" w:space="0" w:color="10A48E" w:themeColor="accent3"/>
      </w:tblBorders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4">
    <w:name w:val="List Table 5 Dark Accent 4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7C0A3" w:themeColor="accent4"/>
        <w:left w:val="single" w:sz="24" w:space="0" w:color="17C0A3" w:themeColor="accent4"/>
        <w:bottom w:val="single" w:sz="24" w:space="0" w:color="17C0A3" w:themeColor="accent4"/>
        <w:right w:val="single" w:sz="24" w:space="0" w:color="17C0A3" w:themeColor="accent4"/>
      </w:tblBorders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5">
    <w:name w:val="List Table 5 Dark Accent 5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44F44" w:themeColor="accent5"/>
        <w:left w:val="single" w:sz="24" w:space="0" w:color="044F44" w:themeColor="accent5"/>
        <w:bottom w:val="single" w:sz="24" w:space="0" w:color="044F44" w:themeColor="accent5"/>
        <w:right w:val="single" w:sz="24" w:space="0" w:color="044F44" w:themeColor="accent5"/>
      </w:tblBorders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6">
    <w:name w:val="List Table 5 Dark Accent 6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3644" w:themeColor="accent6"/>
        <w:left w:val="single" w:sz="24" w:space="0" w:color="2C3644" w:themeColor="accent6"/>
        <w:bottom w:val="single" w:sz="24" w:space="0" w:color="2C3644" w:themeColor="accent6"/>
        <w:right w:val="single" w:sz="24" w:space="0" w:color="2C3644" w:themeColor="accent6"/>
      </w:tblBorders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6acolori">
    <w:name w:val="List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6acolori-colore1">
    <w:name w:val="List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C3EA1F" w:themeColor="accent1"/>
        <w:bottom w:val="single" w:sz="4" w:space="0" w:color="C3EA1F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C3EA1F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6acolori-colore2">
    <w:name w:val="List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9DCB08" w:themeColor="accent2"/>
        <w:bottom w:val="single" w:sz="4" w:space="0" w:color="9DCB08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9DCB08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6acolori-colore3">
    <w:name w:val="List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10A48E" w:themeColor="accent3"/>
        <w:bottom w:val="single" w:sz="4" w:space="0" w:color="10A4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0A4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6acolori-colore4">
    <w:name w:val="List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17C0A3" w:themeColor="accent4"/>
        <w:bottom w:val="single" w:sz="4" w:space="0" w:color="17C0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7C0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6acolori-colore5">
    <w:name w:val="List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44F44" w:themeColor="accent5"/>
        <w:bottom w:val="single" w:sz="4" w:space="0" w:color="044F4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044F4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6acolori-colore6">
    <w:name w:val="List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2C3644" w:themeColor="accent6"/>
        <w:bottom w:val="single" w:sz="4" w:space="0" w:color="2C3644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C3644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7acolori">
    <w:name w:val="List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1">
    <w:name w:val="List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3EA1F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3EA1F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3EA1F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3EA1F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2">
    <w:name w:val="List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CB08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CB08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CB08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CB08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3">
    <w:name w:val="List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0A4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0A4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0A4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0A4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4">
    <w:name w:val="List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7C0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7C0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7C0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7C0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5">
    <w:name w:val="List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44F4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44F4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44F4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44F4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6">
    <w:name w:val="List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3644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3644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3644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3644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macro">
    <w:name w:val="macro"/>
    <w:link w:val="TestomacroCarattere"/>
    <w:uiPriority w:val="99"/>
    <w:semiHidden/>
    <w:unhideWhenUsed/>
    <w:rsid w:val="0057222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16"/>
      <w14:ligatures w14:val="standardContextual"/>
      <w14:numForm w14:val="oldStyle"/>
      <w14:numSpacing w14:val="proportional"/>
      <w14:cntxtAlts/>
    </w:rPr>
  </w:style>
  <w:style w:type="character" w:customStyle="1" w:styleId="TestomacroCarattere">
    <w:name w:val="Testo macro Carattere"/>
    <w:basedOn w:val="Carpredefinitoparagrafo"/>
    <w:link w:val="Testomacro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Grigliamedia1">
    <w:name w:val="Medium Grid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media1-Colore1">
    <w:name w:val="Medium Grid 1 Accent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  <w:insideV w:val="single" w:sz="8" w:space="0" w:color="D2EF57" w:themeColor="accent1" w:themeTint="BF"/>
      </w:tblBorders>
    </w:tblPr>
    <w:tcPr>
      <w:shd w:val="clear" w:color="auto" w:fill="F0F9C7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2EF5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media1-Colore2">
    <w:name w:val="Medium Grid 1 Accent 2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  <w:insideV w:val="single" w:sz="8" w:space="0" w:color="C4F627" w:themeColor="accent2" w:themeTint="BF"/>
      </w:tblBorders>
    </w:tblPr>
    <w:tcPr>
      <w:shd w:val="clear" w:color="auto" w:fill="EBFCB7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4F627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media1-Colore3">
    <w:name w:val="Medium Grid 1 Accent 3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  <w:insideV w:val="single" w:sz="8" w:space="0" w:color="1DE9CA" w:themeColor="accent3" w:themeTint="BF"/>
      </w:tblBorders>
    </w:tblPr>
    <w:tcPr>
      <w:shd w:val="clear" w:color="auto" w:fill="B4F7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DE9C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media1-Colore4">
    <w:name w:val="Medium Grid 1 Accent 4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  <w:insideV w:val="single" w:sz="8" w:space="0" w:color="39E7C9" w:themeColor="accent4" w:themeTint="BF"/>
      </w:tblBorders>
    </w:tblPr>
    <w:tcPr>
      <w:shd w:val="clear" w:color="auto" w:fill="BDF7ED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E7C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media1-Colore5">
    <w:name w:val="Medium Grid 1 Accent 5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  <w:insideV w:val="single" w:sz="8" w:space="0" w:color="09B49B" w:themeColor="accent5" w:themeTint="BF"/>
      </w:tblBorders>
    </w:tblPr>
    <w:tcPr>
      <w:shd w:val="clear" w:color="auto" w:fill="9AFAEB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9B49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media1-Colore6">
    <w:name w:val="Medium Grid 1 Accent 6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  <w:insideV w:val="single" w:sz="8" w:space="0" w:color="536680" w:themeColor="accent6" w:themeTint="BF"/>
      </w:tblBorders>
    </w:tblPr>
    <w:tcPr>
      <w:shd w:val="clear" w:color="auto" w:fill="C3CCD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3668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Grigliamedia2">
    <w:name w:val="Medium Grid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1">
    <w:name w:val="Medium Grid 2 Accent 1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cPr>
      <w:shd w:val="clear" w:color="auto" w:fill="F0F9C7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9FDE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AD2" w:themeFill="accent1" w:themeFillTint="33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tcBorders>
          <w:insideH w:val="single" w:sz="6" w:space="0" w:color="C3EA1F" w:themeColor="accent1"/>
          <w:insideV w:val="single" w:sz="6" w:space="0" w:color="C3EA1F" w:themeColor="accent1"/>
        </w:tcBorders>
        <w:shd w:val="clear" w:color="auto" w:fill="E1F48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2">
    <w:name w:val="Medium Grid 2 Accent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cPr>
      <w:shd w:val="clear" w:color="auto" w:fill="EBFCB7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EE2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CC5" w:themeFill="accent2" w:themeFillTint="33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tcBorders>
          <w:insideH w:val="single" w:sz="6" w:space="0" w:color="9DCB08" w:themeColor="accent2"/>
          <w:insideV w:val="single" w:sz="6" w:space="0" w:color="9DCB08" w:themeColor="accent2"/>
        </w:tcBorders>
        <w:shd w:val="clear" w:color="auto" w:fill="D8F96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3">
    <w:name w:val="Medium Grid 2 Accent 3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cPr>
      <w:shd w:val="clear" w:color="auto" w:fill="B4F7E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1FCF8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F9F1" w:themeFill="accent3" w:themeFillTint="33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tcBorders>
          <w:insideH w:val="single" w:sz="6" w:space="0" w:color="10A48E" w:themeColor="accent3"/>
          <w:insideV w:val="single" w:sz="6" w:space="0" w:color="10A48E" w:themeColor="accent3"/>
        </w:tcBorders>
        <w:shd w:val="clear" w:color="auto" w:fill="68F0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4">
    <w:name w:val="Medium Grid 2 Accent 4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cPr>
      <w:shd w:val="clear" w:color="auto" w:fill="BDF7ED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CF8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F8F0" w:themeFill="accent4" w:themeFillTint="33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tcBorders>
          <w:insideH w:val="single" w:sz="6" w:space="0" w:color="17C0A3" w:themeColor="accent4"/>
          <w:insideV w:val="single" w:sz="6" w:space="0" w:color="17C0A3" w:themeColor="accent4"/>
        </w:tcBorders>
        <w:shd w:val="clear" w:color="auto" w:fill="7BEFDB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5">
    <w:name w:val="Medium Grid 2 Accent 5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cPr>
      <w:shd w:val="clear" w:color="auto" w:fill="9AFAEB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D7FD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FBEF" w:themeFill="accent5" w:themeFillTint="33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tcBorders>
          <w:insideH w:val="single" w:sz="6" w:space="0" w:color="044F44" w:themeColor="accent5"/>
          <w:insideV w:val="single" w:sz="6" w:space="0" w:color="044F44" w:themeColor="accent5"/>
        </w:tcBorders>
        <w:shd w:val="clear" w:color="auto" w:fill="34F4D8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6">
    <w:name w:val="Medium Grid 2 Accent 6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cPr>
      <w:shd w:val="clear" w:color="auto" w:fill="C3CCD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7EAEF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5DF" w:themeFill="accent6" w:themeFillTint="33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tcBorders>
          <w:insideH w:val="single" w:sz="6" w:space="0" w:color="2C3644" w:themeColor="accent6"/>
          <w:insideV w:val="single" w:sz="6" w:space="0" w:color="2C3644" w:themeColor="accent6"/>
        </w:tcBorders>
        <w:shd w:val="clear" w:color="auto" w:fill="8698B1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3">
    <w:name w:val="Medium Grid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gliamedia3-Colore1">
    <w:name w:val="Medium Grid 3 Accent 1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0F9C7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1F48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1F48F" w:themeFill="accent1" w:themeFillTint="7F"/>
      </w:tcPr>
    </w:tblStylePr>
  </w:style>
  <w:style w:type="table" w:styleId="Grigliamedia3-Colore2">
    <w:name w:val="Medium Grid 3 Accent 2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FCB7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F96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F96F" w:themeFill="accent2" w:themeFillTint="7F"/>
      </w:tcPr>
    </w:tblStylePr>
  </w:style>
  <w:style w:type="table" w:styleId="Grigliamedia3-Colore3">
    <w:name w:val="Medium Grid 3 Accent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4F7E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8F0D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8F0DC" w:themeFill="accent3" w:themeFillTint="7F"/>
      </w:tcPr>
    </w:tblStylePr>
  </w:style>
  <w:style w:type="table" w:styleId="Grigliamedia3-Colore4">
    <w:name w:val="Medium Grid 3 Accent 4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F7ED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EFDB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EFDB" w:themeFill="accent4" w:themeFillTint="7F"/>
      </w:tcPr>
    </w:tblStylePr>
  </w:style>
  <w:style w:type="table" w:styleId="Grigliamedia3-Colore5">
    <w:name w:val="Medium Grid 3 Accent 5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AFAEB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34F4D8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34F4D8" w:themeFill="accent5" w:themeFillTint="7F"/>
      </w:tcPr>
    </w:tblStylePr>
  </w:style>
  <w:style w:type="table" w:styleId="Grigliamedia3-Colore6">
    <w:name w:val="Medium Grid 3 Accent 6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3CCD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698B1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698B1" w:themeFill="accent6" w:themeFillTint="7F"/>
      </w:tcPr>
    </w:tblStylePr>
  </w:style>
  <w:style w:type="table" w:styleId="Elencomedio1">
    <w:name w:val="Medium Lis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Elencomedio1-Colore1">
    <w:name w:val="Medium List 1 Accen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3EA1F" w:themeColor="accen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shd w:val="clear" w:color="auto" w:fill="F0F9C7" w:themeFill="accent1" w:themeFillTint="3F"/>
      </w:tcPr>
    </w:tblStylePr>
  </w:style>
  <w:style w:type="table" w:styleId="Elencomedio1-Colore2">
    <w:name w:val="Medium List 1 Accent 2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DCB08" w:themeColor="accent2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shd w:val="clear" w:color="auto" w:fill="EBFCB7" w:themeFill="accent2" w:themeFillTint="3F"/>
      </w:tcPr>
    </w:tblStylePr>
  </w:style>
  <w:style w:type="table" w:styleId="Elencomedio1-Colore3">
    <w:name w:val="Medium List 1 Accent 3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0A48E" w:themeColor="accent3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shd w:val="clear" w:color="auto" w:fill="B4F7ED" w:themeFill="accent3" w:themeFillTint="3F"/>
      </w:tcPr>
    </w:tblStylePr>
  </w:style>
  <w:style w:type="table" w:styleId="Elencomedio1-Colore4">
    <w:name w:val="Medium List 1 Accent 4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7C0A3" w:themeColor="accent4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shd w:val="clear" w:color="auto" w:fill="BDF7ED" w:themeFill="accent4" w:themeFillTint="3F"/>
      </w:tcPr>
    </w:tblStylePr>
  </w:style>
  <w:style w:type="table" w:styleId="Elencomedio1-Colore5">
    <w:name w:val="Medium List 1 Accent 5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44F44" w:themeColor="accent5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shd w:val="clear" w:color="auto" w:fill="9AFAEB" w:themeFill="accent5" w:themeFillTint="3F"/>
      </w:tcPr>
    </w:tblStylePr>
  </w:style>
  <w:style w:type="table" w:styleId="Elencomedio1-Colore6">
    <w:name w:val="Medium List 1 Accent 6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3644" w:themeColor="accent6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shd w:val="clear" w:color="auto" w:fill="C3CCD8" w:themeFill="accent6" w:themeFillTint="3F"/>
      </w:tcPr>
    </w:tblStylePr>
  </w:style>
  <w:style w:type="table" w:styleId="Elencomedio2">
    <w:name w:val="Medium Lis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1">
    <w:name w:val="Medium List 2 Accent 1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3EA1F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3EA1F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3EA1F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0F9C7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2">
    <w:name w:val="Medium List 2 Accen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DCB08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DCB08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FCB7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3">
    <w:name w:val="Medium List 2 Accent 3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0A4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0A4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4F7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4">
    <w:name w:val="Medium List 2 Accent 4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7C0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7C0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F7ED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5">
    <w:name w:val="Medium List 2 Accent 5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44F4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44F4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AFAEB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6">
    <w:name w:val="Medium List 2 Accent 6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3644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3644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3CCD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fondomedio1">
    <w:name w:val="Medium Shading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1">
    <w:name w:val="Medium Shading 1 Accent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0F9C7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2">
    <w:name w:val="Medium Shading 1 Accent 2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FCB7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3">
    <w:name w:val="Medium Shading 1 Accent 3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4F7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4">
    <w:name w:val="Medium Shading 1 Accent 4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F7ED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5">
    <w:name w:val="Medium Shading 1 Accent 5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AFAEB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6">
    <w:name w:val="Medium Shading 1 Accent 6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3CCD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2">
    <w:name w:val="Medium Shading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1">
    <w:name w:val="Medium Shading 2 Accent 1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2">
    <w:name w:val="Medium Shading 2 Accent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3">
    <w:name w:val="Medium Shading 2 Accent 3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5">
    <w:name w:val="Medium Shading 2 Accent 5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57222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stazionemessaggioCarattere">
    <w:name w:val="Intestazione messaggio Carattere"/>
    <w:basedOn w:val="Carpredefinitoparagrafo"/>
    <w:link w:val="Intestazionemessaggio"/>
    <w:uiPriority w:val="99"/>
    <w:semiHidden/>
    <w:rsid w:val="00572222"/>
    <w:rPr>
      <w:rFonts w:asciiTheme="majorHAnsi" w:eastAsiaTheme="majorEastAsia" w:hAnsiTheme="majorHAnsi" w:cstheme="majorBidi"/>
      <w:kern w:val="16"/>
      <w:sz w:val="24"/>
      <w:szCs w:val="24"/>
      <w:shd w:val="pct20" w:color="auto" w:fill="auto"/>
      <w14:ligatures w14:val="standardContextual"/>
      <w14:numForm w14:val="oldStyle"/>
      <w14:numSpacing w14:val="proportional"/>
      <w14:cntxtAlts/>
    </w:rPr>
  </w:style>
  <w:style w:type="paragraph" w:styleId="Nessunaspaziatura">
    <w:name w:val="No Spacing"/>
    <w:uiPriority w:val="1"/>
    <w:semiHidden/>
    <w:unhideWhenUsed/>
    <w:qFormat/>
    <w:rsid w:val="00572222"/>
    <w:pPr>
      <w:spacing w:after="0" w:line="240" w:lineRule="auto"/>
    </w:pPr>
    <w:rPr>
      <w:kern w:val="16"/>
      <w14:ligatures w14:val="standardContextual"/>
      <w14:numForm w14:val="oldStyle"/>
      <w14:numSpacing w14:val="proportional"/>
      <w14:cntxtAlts/>
    </w:rPr>
  </w:style>
  <w:style w:type="paragraph" w:styleId="NormaleWeb">
    <w:name w:val="Normal (Web)"/>
    <w:basedOn w:val="Normale"/>
    <w:uiPriority w:val="99"/>
    <w:semiHidden/>
    <w:unhideWhenUsed/>
    <w:rsid w:val="00572222"/>
    <w:rPr>
      <w:rFonts w:ascii="Times New Roman" w:hAnsi="Times New Roman" w:cs="Times New Roman"/>
      <w:sz w:val="24"/>
      <w:szCs w:val="24"/>
    </w:rPr>
  </w:style>
  <w:style w:type="paragraph" w:styleId="Rientronormale">
    <w:name w:val="Normal Indent"/>
    <w:basedOn w:val="Normale"/>
    <w:uiPriority w:val="99"/>
    <w:semiHidden/>
    <w:unhideWhenUsed/>
    <w:rsid w:val="00572222"/>
    <w:pPr>
      <w:ind w:left="720"/>
    </w:p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572222"/>
    <w:pPr>
      <w:spacing w:after="0" w:line="240" w:lineRule="auto"/>
    </w:pPr>
  </w:style>
  <w:style w:type="character" w:customStyle="1" w:styleId="IntestazionenotaCarattere">
    <w:name w:val="Intestazione nota Carattere"/>
    <w:basedOn w:val="Carpredefinitoparagrafo"/>
    <w:link w:val="Intestazionenot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Numeropagina">
    <w:name w:val="page number"/>
    <w:basedOn w:val="Carpredefinitoparagrafo"/>
    <w:uiPriority w:val="99"/>
    <w:semiHidden/>
    <w:unhideWhenUsed/>
    <w:rsid w:val="00572222"/>
    <w:rPr>
      <w:sz w:val="22"/>
    </w:rPr>
  </w:style>
  <w:style w:type="table" w:styleId="Tabellasemplice-1">
    <w:name w:val="Plain Table 1"/>
    <w:basedOn w:val="Tabellanormale"/>
    <w:uiPriority w:val="4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-2">
    <w:name w:val="Plain Table 2"/>
    <w:basedOn w:val="Tabellanormale"/>
    <w:uiPriority w:val="41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asemplice-3">
    <w:name w:val="Plain Table 3"/>
    <w:basedOn w:val="Tabellanormale"/>
    <w:uiPriority w:val="42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lasemplice4">
    <w:name w:val="Plain Table 4"/>
    <w:basedOn w:val="Tabellanormale"/>
    <w:uiPriority w:val="43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5">
    <w:name w:val="Plain Table 5"/>
    <w:basedOn w:val="Tabellanormale"/>
    <w:uiPriority w:val="44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normale">
    <w:name w:val="Plain Text"/>
    <w:basedOn w:val="Normale"/>
    <w:link w:val="TestonormaleCarattere"/>
    <w:uiPriority w:val="99"/>
    <w:semiHidden/>
    <w:unhideWhenUsed/>
    <w:rsid w:val="00572222"/>
    <w:pPr>
      <w:spacing w:after="0" w:line="240" w:lineRule="auto"/>
    </w:pPr>
    <w:rPr>
      <w:rFonts w:ascii="Consolas" w:hAnsi="Consolas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sid w:val="00572222"/>
    <w:rPr>
      <w:rFonts w:ascii="Consolas" w:hAnsi="Consolas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paragraph" w:styleId="Citazione">
    <w:name w:val="Quote"/>
    <w:basedOn w:val="Normale"/>
    <w:next w:val="Normale"/>
    <w:link w:val="CitazioneCarattere"/>
    <w:uiPriority w:val="29"/>
    <w:semiHidden/>
    <w:qFormat/>
    <w:rsid w:val="0057222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semiHidden/>
    <w:rsid w:val="00572222"/>
    <w:rPr>
      <w:i/>
      <w:iCs/>
      <w:color w:val="404040" w:themeColor="text1" w:themeTint="BF"/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Formuladiapertura">
    <w:name w:val="Salutation"/>
    <w:basedOn w:val="Normale"/>
    <w:next w:val="Normale"/>
    <w:link w:val="FormuladiaperturaCarattere"/>
    <w:uiPriority w:val="5"/>
    <w:qFormat/>
    <w:rsid w:val="00572222"/>
  </w:style>
  <w:style w:type="character" w:customStyle="1" w:styleId="FormuladiaperturaCarattere">
    <w:name w:val="Formula di apertura Carattere"/>
    <w:basedOn w:val="Carpredefinitoparagrafo"/>
    <w:link w:val="Formuladiapertura"/>
    <w:uiPriority w:val="5"/>
    <w:rsid w:val="00752FC4"/>
  </w:style>
  <w:style w:type="paragraph" w:styleId="Firma">
    <w:name w:val="Signature"/>
    <w:basedOn w:val="Normale"/>
    <w:next w:val="Normale"/>
    <w:link w:val="FirmaCarattere"/>
    <w:uiPriority w:val="7"/>
    <w:qFormat/>
    <w:rsid w:val="00254E0D"/>
    <w:pPr>
      <w:contextualSpacing/>
    </w:pPr>
  </w:style>
  <w:style w:type="character" w:customStyle="1" w:styleId="FirmaCarattere">
    <w:name w:val="Firma Carattere"/>
    <w:basedOn w:val="Carpredefinitoparagrafo"/>
    <w:link w:val="Firma"/>
    <w:uiPriority w:val="7"/>
    <w:rsid w:val="00254E0D"/>
    <w:rPr>
      <w:color w:val="auto"/>
    </w:rPr>
  </w:style>
  <w:style w:type="character" w:styleId="Enfasigrassetto">
    <w:name w:val="Strong"/>
    <w:basedOn w:val="Carpredefinitoparagrafo"/>
    <w:uiPriority w:val="19"/>
    <w:semiHidden/>
    <w:qFormat/>
    <w:rsid w:val="00572222"/>
    <w:rPr>
      <w:b/>
      <w:bCs/>
      <w:sz w:val="22"/>
    </w:rPr>
  </w:style>
  <w:style w:type="paragraph" w:styleId="Sottotitolo">
    <w:name w:val="Subtitle"/>
    <w:basedOn w:val="Normale"/>
    <w:next w:val="Normale"/>
    <w:link w:val="SottotitoloCarattere"/>
    <w:uiPriority w:val="11"/>
    <w:semiHidden/>
    <w:unhideWhenUsed/>
    <w:qFormat/>
    <w:rsid w:val="00572222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ttotitoloCarattere">
    <w:name w:val="Sottotitolo Carattere"/>
    <w:basedOn w:val="Carpredefinitoparagrafo"/>
    <w:link w:val="Sottotitolo"/>
    <w:uiPriority w:val="11"/>
    <w:semiHidden/>
    <w:rsid w:val="00572222"/>
    <w:rPr>
      <w:rFonts w:eastAsiaTheme="minorEastAsia"/>
      <w:color w:val="5A5A5A" w:themeColor="text1" w:themeTint="A5"/>
      <w:spacing w:val="15"/>
      <w:kern w:val="16"/>
      <w:sz w:val="22"/>
      <w:szCs w:val="22"/>
      <w14:ligatures w14:val="standardContextual"/>
      <w14:numForm w14:val="oldStyle"/>
      <w14:numSpacing w14:val="proportional"/>
      <w14:cntxtAlts/>
    </w:rPr>
  </w:style>
  <w:style w:type="character" w:styleId="Enfasidelicata">
    <w:name w:val="Subtle Emphasis"/>
    <w:basedOn w:val="Carpredefinitoparagrafo"/>
    <w:uiPriority w:val="19"/>
    <w:semiHidden/>
    <w:qFormat/>
    <w:rsid w:val="00572222"/>
    <w:rPr>
      <w:i/>
      <w:iCs/>
      <w:color w:val="404040" w:themeColor="text1" w:themeTint="BF"/>
      <w:sz w:val="22"/>
    </w:rPr>
  </w:style>
  <w:style w:type="character" w:styleId="Riferimentodelicato">
    <w:name w:val="Subtle Reference"/>
    <w:basedOn w:val="Carpredefinitoparagrafo"/>
    <w:uiPriority w:val="31"/>
    <w:semiHidden/>
    <w:qFormat/>
    <w:rsid w:val="00572222"/>
    <w:rPr>
      <w:smallCaps/>
      <w:color w:val="5A5A5A" w:themeColor="text1" w:themeTint="A5"/>
      <w:sz w:val="22"/>
    </w:rPr>
  </w:style>
  <w:style w:type="table" w:styleId="Tabellaeffetti3D1">
    <w:name w:val="Table 3D effects 1"/>
    <w:basedOn w:val="Tabellanormale"/>
    <w:uiPriority w:val="99"/>
    <w:semiHidden/>
    <w:unhideWhenUsed/>
    <w:rsid w:val="00572222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effetti3D2">
    <w:name w:val="Table 3D effects 2"/>
    <w:basedOn w:val="Tabellanormale"/>
    <w:uiPriority w:val="99"/>
    <w:semiHidden/>
    <w:unhideWhenUsed/>
    <w:rsid w:val="00572222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effetti3D3">
    <w:name w:val="Table 3D effects 3"/>
    <w:basedOn w:val="Tabellanormale"/>
    <w:uiPriority w:val="99"/>
    <w:semiHidden/>
    <w:unhideWhenUsed/>
    <w:rsid w:val="00572222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1">
    <w:name w:val="Table Classic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2">
    <w:name w:val="Table Classic 2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3">
    <w:name w:val="Table Classic 3"/>
    <w:basedOn w:val="Tabellanormale"/>
    <w:uiPriority w:val="99"/>
    <w:semiHidden/>
    <w:unhideWhenUsed/>
    <w:rsid w:val="0057222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4">
    <w:name w:val="Table Classic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1">
    <w:name w:val="Table Colorful 1"/>
    <w:basedOn w:val="Tabellanormale"/>
    <w:uiPriority w:val="99"/>
    <w:semiHidden/>
    <w:unhideWhenUsed/>
    <w:rsid w:val="0057222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2">
    <w:name w:val="Table Colorful 2"/>
    <w:basedOn w:val="Tabellanormale"/>
    <w:uiPriority w:val="99"/>
    <w:semiHidden/>
    <w:unhideWhenUsed/>
    <w:rsid w:val="00572222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uiPriority w:val="99"/>
    <w:semiHidden/>
    <w:unhideWhenUsed/>
    <w:rsid w:val="00572222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lonne1">
    <w:name w:val="Table Columns 1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2">
    <w:name w:val="Table Columns 2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3">
    <w:name w:val="Table Columns 3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4">
    <w:name w:val="Table Columns 4"/>
    <w:basedOn w:val="Tabellanormale"/>
    <w:uiPriority w:val="99"/>
    <w:semiHidden/>
    <w:unhideWhenUsed/>
    <w:rsid w:val="00572222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acolonne5">
    <w:name w:val="Table Columns 5"/>
    <w:basedOn w:val="Tabellanormale"/>
    <w:uiPriority w:val="99"/>
    <w:semiHidden/>
    <w:unhideWhenUsed/>
    <w:rsid w:val="00572222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acontemporanea">
    <w:name w:val="Table Contemporary"/>
    <w:basedOn w:val="Tabellanormale"/>
    <w:uiPriority w:val="99"/>
    <w:semiHidden/>
    <w:unhideWhenUsed/>
    <w:rsid w:val="0057222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aelegante">
    <w:name w:val="Table Elegant"/>
    <w:basedOn w:val="Tabellanormale"/>
    <w:uiPriority w:val="99"/>
    <w:semiHidden/>
    <w:unhideWhenUsed/>
    <w:rsid w:val="00572222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1">
    <w:name w:val="Table Grid 1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2">
    <w:name w:val="Table Grid 2"/>
    <w:basedOn w:val="Tabellanormale"/>
    <w:uiPriority w:val="99"/>
    <w:semiHidden/>
    <w:unhideWhenUsed/>
    <w:rsid w:val="00572222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3">
    <w:name w:val="Table Grid 3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4">
    <w:name w:val="Table Grid 4"/>
    <w:basedOn w:val="Tabellanormale"/>
    <w:uiPriority w:val="99"/>
    <w:semiHidden/>
    <w:unhideWhenUsed/>
    <w:rsid w:val="00572222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5">
    <w:name w:val="Table Grid 5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6">
    <w:name w:val="Table Grid 6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7">
    <w:name w:val="Table Grid 7"/>
    <w:basedOn w:val="Tabellanormale"/>
    <w:uiPriority w:val="99"/>
    <w:semiHidden/>
    <w:unhideWhenUsed/>
    <w:rsid w:val="00572222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8">
    <w:name w:val="Table Grid 8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chiara">
    <w:name w:val="Grid Table Light"/>
    <w:basedOn w:val="Tabellanormale"/>
    <w:uiPriority w:val="45"/>
    <w:rsid w:val="0057222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Elencotabella1">
    <w:name w:val="Table List 1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2">
    <w:name w:val="Table List 2"/>
    <w:basedOn w:val="Tabellanormale"/>
    <w:uiPriority w:val="99"/>
    <w:semiHidden/>
    <w:unhideWhenUsed/>
    <w:rsid w:val="0057222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3">
    <w:name w:val="Table List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4">
    <w:name w:val="Table List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Elencotabella5">
    <w:name w:val="Table List 5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6">
    <w:name w:val="Table List 6"/>
    <w:basedOn w:val="Tabellanormale"/>
    <w:uiPriority w:val="99"/>
    <w:semiHidden/>
    <w:unhideWhenUsed/>
    <w:rsid w:val="00572222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Elencotabella7">
    <w:name w:val="Table List 7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Elencotabella8">
    <w:name w:val="Table List 8"/>
    <w:basedOn w:val="Tabellanormale"/>
    <w:uiPriority w:val="99"/>
    <w:semiHidden/>
    <w:unhideWhenUsed/>
    <w:rsid w:val="0057222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Indicefonti">
    <w:name w:val="table of authorities"/>
    <w:basedOn w:val="Normale"/>
    <w:next w:val="Normale"/>
    <w:uiPriority w:val="99"/>
    <w:semiHidden/>
    <w:unhideWhenUsed/>
    <w:rsid w:val="00572222"/>
    <w:pPr>
      <w:spacing w:after="0"/>
      <w:ind w:left="22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572222"/>
    <w:pPr>
      <w:spacing w:after="0"/>
    </w:pPr>
  </w:style>
  <w:style w:type="table" w:styleId="Tabellaprofessionale">
    <w:name w:val="Table Professional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semplice1">
    <w:name w:val="Table Simple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asemplice2">
    <w:name w:val="Table Simple 2"/>
    <w:basedOn w:val="Tabellanormale"/>
    <w:uiPriority w:val="99"/>
    <w:semiHidden/>
    <w:unhideWhenUsed/>
    <w:rsid w:val="0057222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semplice3">
    <w:name w:val="Table Simple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nombreggiatura1">
    <w:name w:val="Table Subtle 1"/>
    <w:basedOn w:val="Tabellanormale"/>
    <w:uiPriority w:val="99"/>
    <w:semiHidden/>
    <w:unhideWhenUsed/>
    <w:rsid w:val="0057222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nombreggiatura2">
    <w:name w:val="Table Subtle 2"/>
    <w:basedOn w:val="Tabellanormale"/>
    <w:uiPriority w:val="99"/>
    <w:semiHidden/>
    <w:unhideWhenUsed/>
    <w:rsid w:val="0057222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tema">
    <w:name w:val="Table Theme"/>
    <w:basedOn w:val="Tabellanormale"/>
    <w:uiPriority w:val="99"/>
    <w:semiHidden/>
    <w:unhideWhenUsed/>
    <w:rsid w:val="005722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Web1">
    <w:name w:val="Table Web 1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2">
    <w:name w:val="Table Web 2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3">
    <w:name w:val="Table Web 3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olo">
    <w:name w:val="Title"/>
    <w:basedOn w:val="Normale"/>
    <w:next w:val="Normale"/>
    <w:link w:val="TitoloCarattere"/>
    <w:uiPriority w:val="10"/>
    <w:semiHidden/>
    <w:qFormat/>
    <w:rsid w:val="0057222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semiHidden/>
    <w:rsid w:val="0057222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  <w14:numForm w14:val="oldStyle"/>
      <w14:numSpacing w14:val="proportional"/>
      <w14:cntxtAlt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572222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57222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572222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572222"/>
    <w:pPr>
      <w:spacing w:after="100"/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572222"/>
    <w:pPr>
      <w:spacing w:after="100"/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572222"/>
    <w:pPr>
      <w:spacing w:after="100"/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572222"/>
    <w:pPr>
      <w:spacing w:after="100"/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572222"/>
    <w:pPr>
      <w:spacing w:after="100"/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572222"/>
    <w:pPr>
      <w:spacing w:after="100"/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572222"/>
    <w:pPr>
      <w:spacing w:after="100"/>
      <w:ind w:left="1760"/>
    </w:p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572222"/>
    <w:pPr>
      <w:spacing w:before="240"/>
      <w:outlineLvl w:val="9"/>
    </w:pPr>
    <w:rPr>
      <w:b w:val="0"/>
      <w:bCs w:val="0"/>
      <w:color w:val="95B511" w:themeColor="accent1" w:themeShade="BF"/>
      <w:sz w:val="32"/>
      <w:szCs w:val="32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77F8"/>
    <w:rPr>
      <w:color w:val="605E5C"/>
      <w:shd w:val="clear" w:color="auto" w:fill="E1DFDD"/>
    </w:rPr>
  </w:style>
  <w:style w:type="paragraph" w:customStyle="1" w:styleId="Default">
    <w:name w:val="Default"/>
    <w:rsid w:val="00E318C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0">
    <w:name w:val="Griglia tabella1"/>
    <w:basedOn w:val="Tabellanormale"/>
    <w:next w:val="Grigliatabella"/>
    <w:uiPriority w:val="59"/>
    <w:rsid w:val="00E6126F"/>
    <w:pPr>
      <w:spacing w:after="0" w:line="240" w:lineRule="auto"/>
    </w:pPr>
    <w:rPr>
      <w:rFonts w:eastAsiaTheme="minorEastAsia"/>
      <w:color w:val="auto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rsid w:val="0030310E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2">
    <w:name w:val="Paragrafo elenco2"/>
    <w:basedOn w:val="Normale"/>
    <w:rsid w:val="0031342B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4">
    <w:name w:val="Paragrafo elenco4"/>
    <w:basedOn w:val="Normale"/>
    <w:rsid w:val="003E6A96"/>
    <w:pPr>
      <w:spacing w:after="200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87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servizicomunali.it" TargetMode="External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hyperlink" Target="mailto:protocollo@pec.servizicomunali.it" TargetMode="External"/><Relationship Id="rId5" Type="http://schemas.openxmlformats.org/officeDocument/2006/relationships/hyperlink" Target="mailto:info@servizicomunali.it" TargetMode="External"/><Relationship Id="rId4" Type="http://schemas.openxmlformats.org/officeDocument/2006/relationships/hyperlink" Target="mailto:protocollo@pec.servizicomunali.it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nda.muji\AppData\Roaming\Microsoft\Templates\Carta%20intestata%20capsule%20moderne.dotx" TargetMode="External"/></Relationships>
</file>

<file path=word/theme/theme1.xml><?xml version="1.0" encoding="utf-8"?>
<a:theme xmlns:a="http://schemas.openxmlformats.org/drawingml/2006/main" name="Personal Letterhead">
  <a:themeElements>
    <a:clrScheme name="Label LS1-05">
      <a:dk1>
        <a:sysClr val="windowText" lastClr="000000"/>
      </a:dk1>
      <a:lt1>
        <a:sysClr val="window" lastClr="FFFFFF"/>
      </a:lt1>
      <a:dk2>
        <a:srgbClr val="2C3644"/>
      </a:dk2>
      <a:lt2>
        <a:srgbClr val="FFFFFF"/>
      </a:lt2>
      <a:accent1>
        <a:srgbClr val="C3EA1F"/>
      </a:accent1>
      <a:accent2>
        <a:srgbClr val="9DCB08"/>
      </a:accent2>
      <a:accent3>
        <a:srgbClr val="10A48E"/>
      </a:accent3>
      <a:accent4>
        <a:srgbClr val="17C0A3"/>
      </a:accent4>
      <a:accent5>
        <a:srgbClr val="044F44"/>
      </a:accent5>
      <a:accent6>
        <a:srgbClr val="2C3644"/>
      </a:accent6>
      <a:hlink>
        <a:srgbClr val="10A48E"/>
      </a:hlink>
      <a:folHlink>
        <a:srgbClr val="FF0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E1B9BB-C40C-4040-AFC5-C91AA9414C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616916F2-5E6E-4C71-8D85-12CAD699EA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057246-DBFF-4218-9E8A-B753C150B5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5C504F-791E-4820-8E54-DDAAC54DC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capsule moderne.dotx</Template>
  <TotalTime>3</TotalTime>
  <Pages>4</Pages>
  <Words>856</Words>
  <Characters>4882</Characters>
  <Application>Microsoft Office Word</Application>
  <DocSecurity>0</DocSecurity>
  <Lines>40</Lines>
  <Paragraphs>11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Maurizio Bonincontri</dc:creator>
  <cp:lastModifiedBy>Maurizio Bonincontri</cp:lastModifiedBy>
  <cp:revision>8</cp:revision>
  <dcterms:created xsi:type="dcterms:W3CDTF">2025-05-19T15:23:00Z</dcterms:created>
  <dcterms:modified xsi:type="dcterms:W3CDTF">2026-03-26T11:23:00Z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